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8C8" w:rsidRPr="00B01C5C" w:rsidRDefault="00C438C8" w:rsidP="003C75A7">
      <w:pPr>
        <w:pStyle w:val="12"/>
        <w:ind w:left="6946"/>
      </w:pPr>
      <w:bookmarkStart w:id="0" w:name="_Hlt447028322"/>
      <w:bookmarkStart w:id="1" w:name="_Toc517582289"/>
      <w:bookmarkStart w:id="2" w:name="_Toc517582613"/>
      <w:bookmarkStart w:id="3" w:name="_Toc518119233"/>
      <w:bookmarkStart w:id="4" w:name="_Toc55193146"/>
      <w:bookmarkStart w:id="5" w:name="_Toc55285334"/>
      <w:bookmarkStart w:id="6" w:name="_Toc55305368"/>
      <w:bookmarkStart w:id="7" w:name="_Ref55335495"/>
      <w:bookmarkStart w:id="8" w:name="_Ref56251018"/>
      <w:bookmarkStart w:id="9" w:name="_Ref56251020"/>
      <w:bookmarkStart w:id="10" w:name="_Ref57046967"/>
      <w:bookmarkStart w:id="11" w:name="_Toc57314614"/>
      <w:bookmarkStart w:id="12" w:name="_Ref57322917"/>
      <w:bookmarkStart w:id="13" w:name="_Ref57322919"/>
      <w:bookmarkStart w:id="14" w:name="_Toc69728940"/>
      <w:bookmarkStart w:id="15" w:name="_Toc98251653"/>
      <w:r w:rsidRPr="00B01C5C">
        <w:t xml:space="preserve">Приложение </w:t>
      </w:r>
    </w:p>
    <w:p w:rsidR="00C438C8" w:rsidRPr="00B01C5C" w:rsidRDefault="00C438C8" w:rsidP="003C75A7">
      <w:pPr>
        <w:ind w:left="6946" w:right="34" w:firstLine="0"/>
        <w:jc w:val="left"/>
        <w:rPr>
          <w:b/>
          <w:szCs w:val="24"/>
        </w:rPr>
      </w:pPr>
      <w:r w:rsidRPr="00B01C5C">
        <w:rPr>
          <w:b/>
          <w:szCs w:val="24"/>
        </w:rPr>
        <w:t>к закупочной документации</w:t>
      </w:r>
    </w:p>
    <w:p w:rsidR="00C438C8" w:rsidRPr="00B01C5C" w:rsidRDefault="00C438C8" w:rsidP="00394668">
      <w:pPr>
        <w:pStyle w:val="12"/>
      </w:pPr>
    </w:p>
    <w:p w:rsidR="00EF2D3B" w:rsidRPr="00B01C5C" w:rsidRDefault="00EF2D3B" w:rsidP="00EF2D3B">
      <w:pPr>
        <w:keepNext/>
        <w:tabs>
          <w:tab w:val="num" w:pos="1134"/>
        </w:tabs>
        <w:jc w:val="right"/>
        <w:outlineLvl w:val="1"/>
        <w:rPr>
          <w:b/>
        </w:rPr>
      </w:pPr>
      <w:bookmarkStart w:id="16" w:name="_Toc295386556"/>
      <w:bookmarkStart w:id="17" w:name="_Toc296341892"/>
      <w:bookmarkStart w:id="18" w:name="_Ref34763774"/>
      <w:bookmarkStart w:id="19" w:name="_Ref89649494"/>
      <w:bookmarkStart w:id="20" w:name="_Toc90385115"/>
      <w:bookmarkStart w:id="21" w:name="_Ref93264992"/>
      <w:bookmarkStart w:id="22" w:name="_Ref93265116"/>
      <w:bookmarkStart w:id="23" w:name="_Toc98253933"/>
      <w:bookmarkStart w:id="24" w:name="_Toc165173859"/>
      <w:bookmarkStart w:id="25" w:name="_Toc423423671"/>
      <w:bookmarkStart w:id="26" w:name="_Ref440361531"/>
      <w:bookmarkStart w:id="27" w:name="_Ref440361610"/>
      <w:bookmarkStart w:id="28" w:name="_Toc4411311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F2D3B" w:rsidRPr="00B01C5C" w:rsidRDefault="00EF2D3B" w:rsidP="00EF2D3B">
      <w:pPr>
        <w:ind w:firstLine="709"/>
        <w:rPr>
          <w:b/>
          <w:bCs/>
          <w:i/>
          <w:iCs/>
          <w:color w:val="000000"/>
          <w:szCs w:val="24"/>
        </w:rPr>
      </w:pPr>
    </w:p>
    <w:p w:rsidR="00EF2D3B" w:rsidRPr="00B01C5C" w:rsidRDefault="00EF2D3B" w:rsidP="00EF2D3B">
      <w:pPr>
        <w:ind w:firstLine="709"/>
        <w:rPr>
          <w:b/>
          <w:i/>
          <w:szCs w:val="24"/>
        </w:rPr>
      </w:pPr>
      <w:r w:rsidRPr="00B01C5C">
        <w:rPr>
          <w:b/>
          <w:i/>
          <w:iCs/>
          <w:szCs w:val="24"/>
        </w:rPr>
        <w:t>Информация о формах обратной связи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>» и ПАО «</w:t>
      </w:r>
      <w:r w:rsidR="007A6948">
        <w:rPr>
          <w:b/>
          <w:i/>
          <w:iCs/>
          <w:szCs w:val="24"/>
        </w:rPr>
        <w:t>Россети Центр</w:t>
      </w:r>
      <w:r w:rsidRPr="00B01C5C">
        <w:rPr>
          <w:b/>
          <w:i/>
          <w:iCs/>
          <w:szCs w:val="24"/>
        </w:rPr>
        <w:t xml:space="preserve"> и </w:t>
      </w:r>
      <w:r w:rsidR="007A6948">
        <w:rPr>
          <w:b/>
          <w:i/>
          <w:iCs/>
          <w:szCs w:val="24"/>
        </w:rPr>
        <w:t>Приволжье</w:t>
      </w:r>
      <w:r w:rsidRPr="00B01C5C">
        <w:rPr>
          <w:b/>
          <w:i/>
          <w:iCs/>
          <w:szCs w:val="24"/>
        </w:rPr>
        <w:t>» в рамках системы предупреждения и профилактики коррупции: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C0152D" w:rsidRPr="00C0152D" w:rsidRDefault="00C0152D" w:rsidP="00C0152D">
      <w:pPr>
        <w:pStyle w:val="Style5"/>
        <w:spacing w:line="240" w:lineRule="auto"/>
        <w:ind w:firstLine="284"/>
        <w:rPr>
          <w:i/>
          <w:iCs/>
          <w:color w:val="000000"/>
        </w:rPr>
      </w:pPr>
      <w:r w:rsidRPr="00C0152D">
        <w:rPr>
          <w:i/>
          <w:iCs/>
        </w:rPr>
        <w:t xml:space="preserve">В ПАО «Россети Центр» и ПАО «Россети Центр и Приволжье» действует система предупреждения и профилактики коррупции. </w:t>
      </w:r>
      <w:r w:rsidRPr="00C0152D">
        <w:rPr>
          <w:i/>
          <w:iCs/>
          <w:shd w:val="clear" w:color="auto" w:fill="FFFFFF"/>
        </w:rPr>
        <w:t xml:space="preserve">Информацию о возможных фактах коррупции в </w:t>
      </w:r>
      <w:r w:rsidRPr="00C0152D">
        <w:rPr>
          <w:i/>
          <w:iCs/>
        </w:rPr>
        <w:t>ПАО «Россети Центр» и ПАО «Россети Центр и Приволжье»</w:t>
      </w:r>
      <w:r w:rsidRPr="00C0152D">
        <w:rPr>
          <w:i/>
          <w:iCs/>
          <w:shd w:val="clear" w:color="auto" w:fill="FFFFFF"/>
        </w:rPr>
        <w:t>, а также дочерних зависимых обществах и их филиалах можно сообщить, заполнив </w:t>
      </w:r>
      <w:r w:rsidRPr="00C0152D">
        <w:rPr>
          <w:i/>
        </w:rPr>
        <w:t xml:space="preserve">форму обратной связи на корпоративном сайте </w:t>
      </w:r>
      <w:r w:rsidRPr="00C0152D">
        <w:rPr>
          <w:i/>
          <w:iCs/>
        </w:rPr>
        <w:t>ПАО «Россети Центр»</w:t>
      </w:r>
      <w:r w:rsidRPr="00C0152D">
        <w:rPr>
          <w:i/>
        </w:rPr>
        <w:t xml:space="preserve">: </w:t>
      </w:r>
      <w:hyperlink r:id="rId9" w:history="1">
        <w:r w:rsidRPr="00C0152D">
          <w:rPr>
            <w:rStyle w:val="ae"/>
            <w:i/>
          </w:rPr>
          <w:t>https://www.mrsk-1.ru/customers/customer-service/feedback/</w:t>
        </w:r>
      </w:hyperlink>
      <w:r w:rsidRPr="00C0152D">
        <w:rPr>
          <w:rStyle w:val="ae"/>
          <w:i/>
        </w:rPr>
        <w:t>,</w:t>
      </w:r>
      <w:r w:rsidRPr="00C0152D">
        <w:rPr>
          <w:i/>
        </w:rPr>
        <w:t xml:space="preserve"> </w:t>
      </w:r>
      <w:r w:rsidRPr="00C0152D">
        <w:rPr>
          <w:i/>
          <w:iCs/>
        </w:rPr>
        <w:t>ПАО «Россети Центр и Приволжье»</w:t>
      </w:r>
      <w:r w:rsidRPr="00C0152D">
        <w:rPr>
          <w:i/>
        </w:rPr>
        <w:t xml:space="preserve">: </w:t>
      </w:r>
      <w:hyperlink r:id="rId10" w:history="1">
        <w:r w:rsidRPr="00C0152D">
          <w:rPr>
            <w:rStyle w:val="ae"/>
            <w:i/>
          </w:rPr>
          <w:t>https://www.mrsk-cp.ru/about/anti-corruption_policy/feedback/</w:t>
        </w:r>
      </w:hyperlink>
      <w:r w:rsidRPr="00C0152D">
        <w:rPr>
          <w:i/>
        </w:rPr>
        <w:t xml:space="preserve"> </w:t>
      </w:r>
      <w:r w:rsidRPr="00C0152D">
        <w:rPr>
          <w:i/>
          <w:iCs/>
        </w:rPr>
        <w:t>с обязательным указанием адреса электронной почты для обратной связи</w:t>
      </w:r>
      <w:r w:rsidRPr="00C0152D">
        <w:rPr>
          <w:i/>
          <w:iCs/>
          <w:color w:val="000000"/>
        </w:rPr>
        <w:t xml:space="preserve">, а также </w:t>
      </w:r>
      <w:r w:rsidRPr="00C0152D">
        <w:rPr>
          <w:i/>
          <w:iCs/>
          <w:shd w:val="clear" w:color="auto" w:fill="FFFFFF"/>
        </w:rPr>
        <w:t>позвонив по телефону «Горячей линии»:</w:t>
      </w:r>
    </w:p>
    <w:p w:rsidR="00C0152D" w:rsidRPr="00C0152D" w:rsidRDefault="00C0152D" w:rsidP="00C0152D">
      <w:pPr>
        <w:ind w:firstLine="284"/>
        <w:rPr>
          <w:i/>
          <w:iCs/>
          <w:strike/>
          <w:szCs w:val="24"/>
        </w:rPr>
      </w:pPr>
      <w:r w:rsidRPr="00C0152D">
        <w:rPr>
          <w:i/>
          <w:iCs/>
          <w:szCs w:val="24"/>
        </w:rPr>
        <w:t xml:space="preserve">ПАО «Россети Центр» - </w:t>
      </w:r>
      <w:r w:rsidRPr="00C0152D">
        <w:rPr>
          <w:i/>
          <w:szCs w:val="24"/>
        </w:rPr>
        <w:t xml:space="preserve">+7 (495) 747-92-99 или </w:t>
      </w:r>
      <w:r w:rsidRPr="00C0152D">
        <w:rPr>
          <w:i/>
          <w:iCs/>
          <w:szCs w:val="24"/>
          <w:shd w:val="clear" w:color="auto" w:fill="FFFFFF"/>
        </w:rPr>
        <w:t>8-800-220-0-220 </w:t>
      </w:r>
      <w:r w:rsidRPr="00C0152D">
        <w:rPr>
          <w:i/>
          <w:color w:val="FF0000"/>
          <w:szCs w:val="24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>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</w:rPr>
        <w:t>либо на адрес электронной почты</w:t>
      </w:r>
      <w:r w:rsidRPr="00C0152D">
        <w:rPr>
          <w:i/>
          <w:iCs/>
          <w:strike/>
          <w:szCs w:val="24"/>
        </w:rPr>
        <w:t> </w:t>
      </w:r>
      <w:hyperlink r:id="rId11" w:history="1">
        <w:r w:rsidRPr="00C0152D">
          <w:rPr>
            <w:rStyle w:val="ae"/>
            <w:i/>
            <w:szCs w:val="24"/>
            <w:lang w:val="en-US"/>
          </w:rPr>
          <w:t>posta</w:t>
        </w:r>
        <w:r w:rsidRPr="00C0152D">
          <w:rPr>
            <w:rStyle w:val="ae"/>
            <w:i/>
            <w:szCs w:val="24"/>
          </w:rPr>
          <w:t>@</w:t>
        </w:r>
        <w:r w:rsidRPr="00C0152D">
          <w:rPr>
            <w:rStyle w:val="ae"/>
            <w:i/>
            <w:szCs w:val="24"/>
            <w:lang w:val="en-US"/>
          </w:rPr>
          <w:t>mrsk</w:t>
        </w:r>
        <w:r w:rsidRPr="00C0152D">
          <w:rPr>
            <w:rStyle w:val="ae"/>
            <w:i/>
            <w:szCs w:val="24"/>
          </w:rPr>
          <w:t>-1.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>
        <w:rPr>
          <w:i/>
          <w:color w:val="000000"/>
          <w:szCs w:val="24"/>
        </w:rPr>
        <w:t>.</w:t>
      </w:r>
    </w:p>
    <w:p w:rsidR="00C0152D" w:rsidRPr="00C0152D" w:rsidRDefault="00C0152D" w:rsidP="00C0152D">
      <w:pPr>
        <w:ind w:firstLine="284"/>
        <w:rPr>
          <w:i/>
          <w:szCs w:val="24"/>
          <w:shd w:val="clear" w:color="auto" w:fill="FFFFFF"/>
        </w:rPr>
      </w:pPr>
      <w:r w:rsidRPr="00C0152D">
        <w:rPr>
          <w:i/>
          <w:iCs/>
          <w:szCs w:val="24"/>
        </w:rPr>
        <w:t xml:space="preserve">ПАО «Россети Центр и </w:t>
      </w:r>
      <w:r w:rsidRPr="00C0152D">
        <w:rPr>
          <w:i/>
          <w:iCs/>
          <w:szCs w:val="24"/>
          <w:shd w:val="clear" w:color="auto" w:fill="FFFFFF"/>
        </w:rPr>
        <w:t xml:space="preserve">Приволжье» - </w:t>
      </w:r>
      <w:r w:rsidRPr="00C0152D">
        <w:rPr>
          <w:i/>
          <w:szCs w:val="24"/>
        </w:rPr>
        <w:t xml:space="preserve">по телефону </w:t>
      </w:r>
      <w:r w:rsidRPr="00C0152D">
        <w:rPr>
          <w:i/>
          <w:iCs/>
          <w:szCs w:val="24"/>
          <w:shd w:val="clear" w:color="auto" w:fill="FFFFFF"/>
        </w:rPr>
        <w:t>8-800-220-0-220  и оставив голосовое сообщение после нажатия цифры 4</w:t>
      </w:r>
      <w:r w:rsidRPr="00C0152D">
        <w:rPr>
          <w:i/>
          <w:iCs/>
          <w:color w:val="FF0000"/>
          <w:szCs w:val="24"/>
          <w:shd w:val="clear" w:color="auto" w:fill="FFFFFF"/>
        </w:rPr>
        <w:t xml:space="preserve"> </w:t>
      </w:r>
      <w:r w:rsidRPr="00C0152D">
        <w:rPr>
          <w:i/>
          <w:iCs/>
          <w:szCs w:val="24"/>
          <w:shd w:val="clear" w:color="auto" w:fill="FFFFFF"/>
        </w:rPr>
        <w:t xml:space="preserve">либо на адрес электронной почты </w:t>
      </w:r>
      <w:hyperlink r:id="rId12" w:history="1">
        <w:r w:rsidRPr="00C0152D">
          <w:rPr>
            <w:rStyle w:val="ae"/>
            <w:i/>
            <w:szCs w:val="24"/>
            <w:lang w:val="en-US"/>
          </w:rPr>
          <w:t>info</w:t>
        </w:r>
        <w:r w:rsidRPr="00C0152D">
          <w:rPr>
            <w:rStyle w:val="ae"/>
            <w:i/>
            <w:szCs w:val="24"/>
          </w:rPr>
          <w:t>@</w:t>
        </w:r>
        <w:proofErr w:type="spellStart"/>
        <w:r w:rsidRPr="00C0152D">
          <w:rPr>
            <w:rStyle w:val="ae"/>
            <w:i/>
            <w:szCs w:val="24"/>
            <w:lang w:val="en-US"/>
          </w:rPr>
          <w:t>mrsk</w:t>
        </w:r>
        <w:proofErr w:type="spellEnd"/>
        <w:r w:rsidRPr="00C0152D">
          <w:rPr>
            <w:rStyle w:val="ae"/>
            <w:i/>
            <w:szCs w:val="24"/>
          </w:rPr>
          <w:t>-</w:t>
        </w:r>
        <w:proofErr w:type="spellStart"/>
        <w:r w:rsidRPr="00C0152D">
          <w:rPr>
            <w:rStyle w:val="ae"/>
            <w:i/>
            <w:szCs w:val="24"/>
            <w:lang w:val="en-US"/>
          </w:rPr>
          <w:t>cp</w:t>
        </w:r>
        <w:proofErr w:type="spellEnd"/>
        <w:r w:rsidRPr="00C0152D">
          <w:rPr>
            <w:rStyle w:val="ae"/>
            <w:i/>
            <w:szCs w:val="24"/>
          </w:rPr>
          <w:t>.</w:t>
        </w:r>
        <w:proofErr w:type="spellStart"/>
        <w:r w:rsidRPr="00C0152D">
          <w:rPr>
            <w:rStyle w:val="ae"/>
            <w:i/>
            <w:szCs w:val="24"/>
            <w:lang w:val="en-US"/>
          </w:rPr>
          <w:t>ru</w:t>
        </w:r>
        <w:proofErr w:type="spellEnd"/>
      </w:hyperlink>
      <w:r w:rsidRPr="00C0152D">
        <w:rPr>
          <w:i/>
          <w:szCs w:val="24"/>
          <w:shd w:val="clear" w:color="auto" w:fill="FFFFFF"/>
        </w:rPr>
        <w:t xml:space="preserve">,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C0152D" w:rsidRPr="00C0152D" w:rsidRDefault="00C0152D" w:rsidP="00C0152D">
      <w:pPr>
        <w:ind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Центр» - 119017, Россия, г. Москва, ул. Малая Ордынка, 15.</w:t>
      </w:r>
    </w:p>
    <w:p w:rsidR="00C0152D" w:rsidRPr="00C0152D" w:rsidRDefault="00C0152D" w:rsidP="00C0152D">
      <w:pPr>
        <w:ind w:right="34" w:firstLine="284"/>
        <w:rPr>
          <w:i/>
          <w:iCs/>
          <w:szCs w:val="24"/>
          <w:shd w:val="clear" w:color="auto" w:fill="FFFFFF"/>
        </w:rPr>
      </w:pPr>
      <w:r w:rsidRPr="00C0152D">
        <w:rPr>
          <w:i/>
          <w:iCs/>
          <w:szCs w:val="24"/>
        </w:rPr>
        <w:t>ПАО «Россети Центр и Приволжье» -</w:t>
      </w:r>
      <w:r w:rsidRPr="00C0152D">
        <w:rPr>
          <w:i/>
          <w:iCs/>
          <w:szCs w:val="24"/>
          <w:shd w:val="clear" w:color="auto" w:fill="FFFFFF"/>
        </w:rPr>
        <w:t xml:space="preserve"> </w:t>
      </w:r>
      <w:r w:rsidRPr="00C0152D">
        <w:rPr>
          <w:rFonts w:ascii="Arial" w:hAnsi="Arial" w:cs="Arial"/>
          <w:i/>
          <w:color w:val="000000"/>
          <w:szCs w:val="24"/>
          <w:shd w:val="clear" w:color="auto" w:fill="FFFFFF"/>
        </w:rPr>
        <w:t> </w:t>
      </w:r>
      <w:r w:rsidR="00677930">
        <w:rPr>
          <w:i/>
          <w:iCs/>
          <w:szCs w:val="24"/>
          <w:shd w:val="clear" w:color="auto" w:fill="FFFFFF"/>
        </w:rPr>
        <w:t>603001</w:t>
      </w:r>
      <w:r w:rsidRPr="00C0152D">
        <w:rPr>
          <w:i/>
          <w:iCs/>
          <w:szCs w:val="24"/>
          <w:shd w:val="clear" w:color="auto" w:fill="FFFFFF"/>
        </w:rPr>
        <w:t>, г. Нижний Новгород, ул. Рождественская, д. 33.</w:t>
      </w:r>
    </w:p>
    <w:p w:rsidR="00C0152D" w:rsidRPr="00C0152D" w:rsidRDefault="00C0152D" w:rsidP="002D33BE">
      <w:pPr>
        <w:pStyle w:val="aff"/>
        <w:tabs>
          <w:tab w:val="clear" w:pos="360"/>
          <w:tab w:val="left" w:pos="567"/>
          <w:tab w:val="left" w:pos="1134"/>
          <w:tab w:val="left" w:pos="1985"/>
        </w:tabs>
        <w:spacing w:before="100" w:beforeAutospacing="1" w:line="240" w:lineRule="auto"/>
        <w:ind w:right="34" w:firstLine="567"/>
        <w:rPr>
          <w:sz w:val="24"/>
          <w:szCs w:val="24"/>
        </w:rPr>
      </w:pPr>
    </w:p>
    <w:sectPr w:rsidR="00C0152D" w:rsidRPr="00C0152D" w:rsidSect="00C0152D">
      <w:headerReference w:type="first" r:id="rId13"/>
      <w:pgSz w:w="11906" w:h="16838" w:code="9"/>
      <w:pgMar w:top="680" w:right="567" w:bottom="539" w:left="993" w:header="72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58A" w:rsidRDefault="0043358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43358A" w:rsidRDefault="0043358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43358A" w:rsidRDefault="0043358A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58A" w:rsidRDefault="0043358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43358A" w:rsidRDefault="0043358A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43358A" w:rsidRDefault="0043358A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BD6" w:rsidRDefault="000B5BD6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0DB"/>
      </v:shape>
    </w:pict>
  </w:numPicBullet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2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3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5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02F35FB4"/>
    <w:multiLevelType w:val="hybridMultilevel"/>
    <w:tmpl w:val="92C8B0EA"/>
    <w:lvl w:ilvl="0" w:tplc="8402B0C6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39643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AF8C37A0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7244F96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55CFCF2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A20675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042A28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8C5AD7B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770C6D3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17610F06"/>
    <w:multiLevelType w:val="hybridMultilevel"/>
    <w:tmpl w:val="711E019C"/>
    <w:lvl w:ilvl="0" w:tplc="C4FED82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8">
    <w:nsid w:val="1A9755A7"/>
    <w:multiLevelType w:val="hybridMultilevel"/>
    <w:tmpl w:val="7B500EF4"/>
    <w:lvl w:ilvl="0" w:tplc="C284B82E">
      <w:start w:val="1"/>
      <w:numFmt w:val="decimal"/>
      <w:lvlText w:val="%1)"/>
      <w:lvlJc w:val="left"/>
      <w:pPr>
        <w:ind w:left="1260" w:hanging="360"/>
      </w:pPr>
    </w:lvl>
    <w:lvl w:ilvl="1" w:tplc="69A67C3A" w:tentative="1">
      <w:start w:val="1"/>
      <w:numFmt w:val="lowerLetter"/>
      <w:lvlText w:val="%2."/>
      <w:lvlJc w:val="left"/>
      <w:pPr>
        <w:ind w:left="1980" w:hanging="360"/>
      </w:pPr>
    </w:lvl>
    <w:lvl w:ilvl="2" w:tplc="42F2B600" w:tentative="1">
      <w:start w:val="1"/>
      <w:numFmt w:val="lowerRoman"/>
      <w:lvlText w:val="%3."/>
      <w:lvlJc w:val="right"/>
      <w:pPr>
        <w:ind w:left="2700" w:hanging="180"/>
      </w:pPr>
    </w:lvl>
    <w:lvl w:ilvl="3" w:tplc="8CE4861A" w:tentative="1">
      <w:start w:val="1"/>
      <w:numFmt w:val="decimal"/>
      <w:lvlText w:val="%4."/>
      <w:lvlJc w:val="left"/>
      <w:pPr>
        <w:ind w:left="3420" w:hanging="360"/>
      </w:pPr>
    </w:lvl>
    <w:lvl w:ilvl="4" w:tplc="26201B26" w:tentative="1">
      <w:start w:val="1"/>
      <w:numFmt w:val="lowerLetter"/>
      <w:lvlText w:val="%5."/>
      <w:lvlJc w:val="left"/>
      <w:pPr>
        <w:ind w:left="4140" w:hanging="360"/>
      </w:pPr>
    </w:lvl>
    <w:lvl w:ilvl="5" w:tplc="C03C6870" w:tentative="1">
      <w:start w:val="1"/>
      <w:numFmt w:val="lowerRoman"/>
      <w:lvlText w:val="%6."/>
      <w:lvlJc w:val="right"/>
      <w:pPr>
        <w:ind w:left="4860" w:hanging="180"/>
      </w:pPr>
    </w:lvl>
    <w:lvl w:ilvl="6" w:tplc="1F3A5660" w:tentative="1">
      <w:start w:val="1"/>
      <w:numFmt w:val="decimal"/>
      <w:lvlText w:val="%7."/>
      <w:lvlJc w:val="left"/>
      <w:pPr>
        <w:ind w:left="5580" w:hanging="360"/>
      </w:pPr>
    </w:lvl>
    <w:lvl w:ilvl="7" w:tplc="2B7A3C86" w:tentative="1">
      <w:start w:val="1"/>
      <w:numFmt w:val="lowerLetter"/>
      <w:lvlText w:val="%8."/>
      <w:lvlJc w:val="left"/>
      <w:pPr>
        <w:ind w:left="6300" w:hanging="360"/>
      </w:pPr>
    </w:lvl>
    <w:lvl w:ilvl="8" w:tplc="672A254C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1">
    <w:nsid w:val="1ECB0E72"/>
    <w:multiLevelType w:val="hybridMultilevel"/>
    <w:tmpl w:val="356A90B2"/>
    <w:lvl w:ilvl="0" w:tplc="04190017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>
    <w:nsid w:val="27D5482D"/>
    <w:multiLevelType w:val="hybridMultilevel"/>
    <w:tmpl w:val="52E46B64"/>
    <w:lvl w:ilvl="0" w:tplc="98DA4F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592691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62587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060F6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6C669F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D64346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7F0D2C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AA7EA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54A80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5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3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>
    <w:nsid w:val="374918E7"/>
    <w:multiLevelType w:val="hybridMultilevel"/>
    <w:tmpl w:val="9AB493AC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3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9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2">
    <w:nsid w:val="57C73082"/>
    <w:multiLevelType w:val="multilevel"/>
    <w:tmpl w:val="4546F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085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5">
    <w:nsid w:val="5F3E0E38"/>
    <w:multiLevelType w:val="hybridMultilevel"/>
    <w:tmpl w:val="5F16534E"/>
    <w:lvl w:ilvl="0" w:tplc="6086869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56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5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1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62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3">
    <w:nsid w:val="71A0521F"/>
    <w:multiLevelType w:val="hybridMultilevel"/>
    <w:tmpl w:val="30B86986"/>
    <w:lvl w:ilvl="0" w:tplc="093A68C2">
      <w:start w:val="1"/>
      <w:numFmt w:val="decimal"/>
      <w:lvlText w:val="%1)"/>
      <w:lvlJc w:val="left"/>
      <w:pPr>
        <w:ind w:left="1260" w:hanging="360"/>
      </w:pPr>
    </w:lvl>
    <w:lvl w:ilvl="1" w:tplc="78BAEB22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32AEA03E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D6A63058" w:tentative="1">
      <w:start w:val="1"/>
      <w:numFmt w:val="decimal"/>
      <w:lvlText w:val="%4."/>
      <w:lvlJc w:val="left"/>
      <w:pPr>
        <w:ind w:left="3420" w:hanging="360"/>
      </w:pPr>
    </w:lvl>
    <w:lvl w:ilvl="4" w:tplc="1C0AF6EC" w:tentative="1">
      <w:start w:val="1"/>
      <w:numFmt w:val="lowerLetter"/>
      <w:lvlText w:val="%5."/>
      <w:lvlJc w:val="left"/>
      <w:pPr>
        <w:ind w:left="4140" w:hanging="360"/>
      </w:pPr>
    </w:lvl>
    <w:lvl w:ilvl="5" w:tplc="5B183B76" w:tentative="1">
      <w:start w:val="1"/>
      <w:numFmt w:val="lowerRoman"/>
      <w:lvlText w:val="%6."/>
      <w:lvlJc w:val="right"/>
      <w:pPr>
        <w:ind w:left="4860" w:hanging="180"/>
      </w:pPr>
    </w:lvl>
    <w:lvl w:ilvl="6" w:tplc="ADDA1EDE" w:tentative="1">
      <w:start w:val="1"/>
      <w:numFmt w:val="decimal"/>
      <w:lvlText w:val="%7."/>
      <w:lvlJc w:val="left"/>
      <w:pPr>
        <w:ind w:left="5580" w:hanging="360"/>
      </w:pPr>
    </w:lvl>
    <w:lvl w:ilvl="7" w:tplc="A5BCCC16" w:tentative="1">
      <w:start w:val="1"/>
      <w:numFmt w:val="lowerLetter"/>
      <w:lvlText w:val="%8."/>
      <w:lvlJc w:val="left"/>
      <w:pPr>
        <w:ind w:left="6300" w:hanging="360"/>
      </w:pPr>
    </w:lvl>
    <w:lvl w:ilvl="8" w:tplc="FCC6D25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5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6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7">
    <w:nsid w:val="7D5279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6"/>
  </w:num>
  <w:num w:numId="6">
    <w:abstractNumId w:val="53"/>
  </w:num>
  <w:num w:numId="7">
    <w:abstractNumId w:val="47"/>
  </w:num>
  <w:num w:numId="8">
    <w:abstractNumId w:val="42"/>
  </w:num>
  <w:num w:numId="9">
    <w:abstractNumId w:val="65"/>
  </w:num>
  <w:num w:numId="10">
    <w:abstractNumId w:val="61"/>
  </w:num>
  <w:num w:numId="11">
    <w:abstractNumId w:val="36"/>
  </w:num>
  <w:num w:numId="12">
    <w:abstractNumId w:val="45"/>
  </w:num>
  <w:num w:numId="13">
    <w:abstractNumId w:val="43"/>
  </w:num>
  <w:num w:numId="14">
    <w:abstractNumId w:val="54"/>
  </w:num>
  <w:num w:numId="15">
    <w:abstractNumId w:val="34"/>
  </w:num>
  <w:num w:numId="16">
    <w:abstractNumId w:val="4"/>
  </w:num>
  <w:num w:numId="17">
    <w:abstractNumId w:val="37"/>
  </w:num>
  <w:num w:numId="18">
    <w:abstractNumId w:val="23"/>
  </w:num>
  <w:num w:numId="19">
    <w:abstractNumId w:val="57"/>
  </w:num>
  <w:num w:numId="20">
    <w:abstractNumId w:val="33"/>
  </w:num>
  <w:num w:numId="21">
    <w:abstractNumId w:val="25"/>
  </w:num>
  <w:num w:numId="22">
    <w:abstractNumId w:val="20"/>
  </w:num>
  <w:num w:numId="23">
    <w:abstractNumId w:val="50"/>
  </w:num>
  <w:num w:numId="24">
    <w:abstractNumId w:val="31"/>
  </w:num>
  <w:num w:numId="25">
    <w:abstractNumId w:val="22"/>
  </w:num>
  <w:num w:numId="26">
    <w:abstractNumId w:val="62"/>
  </w:num>
  <w:num w:numId="27">
    <w:abstractNumId w:val="58"/>
    <w:lvlOverride w:ilvl="0">
      <w:startOverride w:val="1"/>
    </w:lvlOverride>
  </w:num>
  <w:num w:numId="28">
    <w:abstractNumId w:val="64"/>
  </w:num>
  <w:num w:numId="29">
    <w:abstractNumId w:val="26"/>
  </w:num>
  <w:num w:numId="30">
    <w:abstractNumId w:val="44"/>
  </w:num>
  <w:num w:numId="31">
    <w:abstractNumId w:val="32"/>
  </w:num>
  <w:num w:numId="32">
    <w:abstractNumId w:val="48"/>
  </w:num>
  <w:num w:numId="33">
    <w:abstractNumId w:val="55"/>
  </w:num>
  <w:num w:numId="34">
    <w:abstractNumId w:val="63"/>
  </w:num>
  <w:num w:numId="35">
    <w:abstractNumId w:val="28"/>
  </w:num>
  <w:num w:numId="36">
    <w:abstractNumId w:val="40"/>
  </w:num>
  <w:num w:numId="37">
    <w:abstractNumId w:val="41"/>
  </w:num>
  <w:num w:numId="38">
    <w:abstractNumId w:val="29"/>
  </w:num>
  <w:num w:numId="39">
    <w:abstractNumId w:val="60"/>
  </w:num>
  <w:num w:numId="40">
    <w:abstractNumId w:val="38"/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59"/>
  </w:num>
  <w:num w:numId="44">
    <w:abstractNumId w:val="19"/>
  </w:num>
  <w:num w:numId="45">
    <w:abstractNumId w:val="51"/>
  </w:num>
  <w:num w:numId="46">
    <w:abstractNumId w:val="30"/>
  </w:num>
  <w:num w:numId="47">
    <w:abstractNumId w:val="68"/>
  </w:num>
  <w:num w:numId="48">
    <w:abstractNumId w:val="52"/>
  </w:num>
  <w:num w:numId="49">
    <w:abstractNumId w:val="49"/>
  </w:num>
  <w:num w:numId="50">
    <w:abstractNumId w:val="39"/>
  </w:num>
  <w:num w:numId="51">
    <w:abstractNumId w:val="11"/>
  </w:num>
  <w:num w:numId="52">
    <w:abstractNumId w:val="18"/>
  </w:num>
  <w:num w:numId="53">
    <w:abstractNumId w:val="4"/>
  </w:num>
  <w:num w:numId="54">
    <w:abstractNumId w:val="66"/>
  </w:num>
  <w:num w:numId="55">
    <w:abstractNumId w:val="6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225"/>
    <w:rsid w:val="00004611"/>
    <w:rsid w:val="000046FC"/>
    <w:rsid w:val="00004A25"/>
    <w:rsid w:val="00005529"/>
    <w:rsid w:val="0000601C"/>
    <w:rsid w:val="000063DE"/>
    <w:rsid w:val="00006410"/>
    <w:rsid w:val="00006E07"/>
    <w:rsid w:val="00007127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765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2F"/>
    <w:rsid w:val="0003454D"/>
    <w:rsid w:val="00034FA6"/>
    <w:rsid w:val="000357E0"/>
    <w:rsid w:val="0003599B"/>
    <w:rsid w:val="000363F7"/>
    <w:rsid w:val="000369E4"/>
    <w:rsid w:val="00036CF6"/>
    <w:rsid w:val="00037AEF"/>
    <w:rsid w:val="000414E7"/>
    <w:rsid w:val="00041804"/>
    <w:rsid w:val="00042F3A"/>
    <w:rsid w:val="00042FD1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10CA"/>
    <w:rsid w:val="00052B00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B0"/>
    <w:rsid w:val="0006237A"/>
    <w:rsid w:val="000627BE"/>
    <w:rsid w:val="00062F64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435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1DB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9009B"/>
    <w:rsid w:val="000905E9"/>
    <w:rsid w:val="00090EC1"/>
    <w:rsid w:val="00091329"/>
    <w:rsid w:val="00091737"/>
    <w:rsid w:val="00091B6D"/>
    <w:rsid w:val="00091EDF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EB9"/>
    <w:rsid w:val="000971C1"/>
    <w:rsid w:val="00097375"/>
    <w:rsid w:val="000973BD"/>
    <w:rsid w:val="00097509"/>
    <w:rsid w:val="000979A7"/>
    <w:rsid w:val="00097C6D"/>
    <w:rsid w:val="00097DCF"/>
    <w:rsid w:val="00097E43"/>
    <w:rsid w:val="000A0212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4EDF"/>
    <w:rsid w:val="000A52D6"/>
    <w:rsid w:val="000A64BC"/>
    <w:rsid w:val="000A676D"/>
    <w:rsid w:val="000A6ADD"/>
    <w:rsid w:val="000A6B4E"/>
    <w:rsid w:val="000A6F4D"/>
    <w:rsid w:val="000B0726"/>
    <w:rsid w:val="000B0910"/>
    <w:rsid w:val="000B0BD1"/>
    <w:rsid w:val="000B0C70"/>
    <w:rsid w:val="000B148F"/>
    <w:rsid w:val="000B1648"/>
    <w:rsid w:val="000B1662"/>
    <w:rsid w:val="000B1DAB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BD6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31B8"/>
    <w:rsid w:val="000C34F3"/>
    <w:rsid w:val="000C4B9D"/>
    <w:rsid w:val="000C50C9"/>
    <w:rsid w:val="000C5433"/>
    <w:rsid w:val="000C5E47"/>
    <w:rsid w:val="000C6C8D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4A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B13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81E"/>
    <w:rsid w:val="00107CB8"/>
    <w:rsid w:val="001116B1"/>
    <w:rsid w:val="00111B4F"/>
    <w:rsid w:val="00111ED7"/>
    <w:rsid w:val="00112107"/>
    <w:rsid w:val="00112895"/>
    <w:rsid w:val="00112C35"/>
    <w:rsid w:val="00112CE2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8A8"/>
    <w:rsid w:val="00132BE7"/>
    <w:rsid w:val="0013304A"/>
    <w:rsid w:val="00133419"/>
    <w:rsid w:val="001337F7"/>
    <w:rsid w:val="001341E9"/>
    <w:rsid w:val="00134636"/>
    <w:rsid w:val="00134C4C"/>
    <w:rsid w:val="00135B5A"/>
    <w:rsid w:val="00136DB8"/>
    <w:rsid w:val="0013770B"/>
    <w:rsid w:val="00137ED8"/>
    <w:rsid w:val="001401C0"/>
    <w:rsid w:val="00140ABE"/>
    <w:rsid w:val="00141FB7"/>
    <w:rsid w:val="00142250"/>
    <w:rsid w:val="001436F6"/>
    <w:rsid w:val="00143AA3"/>
    <w:rsid w:val="00143BA8"/>
    <w:rsid w:val="00143E2B"/>
    <w:rsid w:val="00143FF4"/>
    <w:rsid w:val="00144281"/>
    <w:rsid w:val="001442DF"/>
    <w:rsid w:val="00144371"/>
    <w:rsid w:val="00144854"/>
    <w:rsid w:val="001449B0"/>
    <w:rsid w:val="00144A16"/>
    <w:rsid w:val="00145A5C"/>
    <w:rsid w:val="00145D5A"/>
    <w:rsid w:val="0014661E"/>
    <w:rsid w:val="0014681F"/>
    <w:rsid w:val="00146ADB"/>
    <w:rsid w:val="00146BDD"/>
    <w:rsid w:val="0014704D"/>
    <w:rsid w:val="00147AE2"/>
    <w:rsid w:val="00147BF2"/>
    <w:rsid w:val="00147D06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49A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110"/>
    <w:rsid w:val="00192644"/>
    <w:rsid w:val="001926E9"/>
    <w:rsid w:val="0019273B"/>
    <w:rsid w:val="00192AA8"/>
    <w:rsid w:val="00194039"/>
    <w:rsid w:val="00194528"/>
    <w:rsid w:val="0019543A"/>
    <w:rsid w:val="00195927"/>
    <w:rsid w:val="00195A11"/>
    <w:rsid w:val="00195DFD"/>
    <w:rsid w:val="00196208"/>
    <w:rsid w:val="00196703"/>
    <w:rsid w:val="00196F1D"/>
    <w:rsid w:val="001970CD"/>
    <w:rsid w:val="001971C1"/>
    <w:rsid w:val="001973CF"/>
    <w:rsid w:val="001979EA"/>
    <w:rsid w:val="00197D6A"/>
    <w:rsid w:val="00197F43"/>
    <w:rsid w:val="001A0094"/>
    <w:rsid w:val="001A1204"/>
    <w:rsid w:val="001A12EF"/>
    <w:rsid w:val="001A1E04"/>
    <w:rsid w:val="001A27C7"/>
    <w:rsid w:val="001A2EC6"/>
    <w:rsid w:val="001A344D"/>
    <w:rsid w:val="001A37C4"/>
    <w:rsid w:val="001A391A"/>
    <w:rsid w:val="001A483D"/>
    <w:rsid w:val="001A5256"/>
    <w:rsid w:val="001A5359"/>
    <w:rsid w:val="001A55AA"/>
    <w:rsid w:val="001A5626"/>
    <w:rsid w:val="001A5B96"/>
    <w:rsid w:val="001A67D4"/>
    <w:rsid w:val="001A6B4D"/>
    <w:rsid w:val="001A76A3"/>
    <w:rsid w:val="001A77B4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692"/>
    <w:rsid w:val="001B42DD"/>
    <w:rsid w:val="001B465F"/>
    <w:rsid w:val="001B4BE7"/>
    <w:rsid w:val="001B6666"/>
    <w:rsid w:val="001B6FE1"/>
    <w:rsid w:val="001C0173"/>
    <w:rsid w:val="001C04F0"/>
    <w:rsid w:val="001C1D66"/>
    <w:rsid w:val="001C2539"/>
    <w:rsid w:val="001C313B"/>
    <w:rsid w:val="001C47E6"/>
    <w:rsid w:val="001C48E8"/>
    <w:rsid w:val="001C5AA8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DD0"/>
    <w:rsid w:val="001E0E93"/>
    <w:rsid w:val="001E1900"/>
    <w:rsid w:val="001E1F72"/>
    <w:rsid w:val="001E246A"/>
    <w:rsid w:val="001E27D7"/>
    <w:rsid w:val="001E287E"/>
    <w:rsid w:val="001E2FB2"/>
    <w:rsid w:val="001E3720"/>
    <w:rsid w:val="001E64EA"/>
    <w:rsid w:val="001E694B"/>
    <w:rsid w:val="001E7664"/>
    <w:rsid w:val="001E7ECE"/>
    <w:rsid w:val="001E7FD6"/>
    <w:rsid w:val="001F02CB"/>
    <w:rsid w:val="001F0E34"/>
    <w:rsid w:val="001F0F5D"/>
    <w:rsid w:val="001F1531"/>
    <w:rsid w:val="001F1932"/>
    <w:rsid w:val="001F236E"/>
    <w:rsid w:val="001F2629"/>
    <w:rsid w:val="001F3463"/>
    <w:rsid w:val="001F3D71"/>
    <w:rsid w:val="001F48E2"/>
    <w:rsid w:val="001F52D4"/>
    <w:rsid w:val="001F54D7"/>
    <w:rsid w:val="001F564E"/>
    <w:rsid w:val="001F56C4"/>
    <w:rsid w:val="001F5803"/>
    <w:rsid w:val="001F5916"/>
    <w:rsid w:val="001F655A"/>
    <w:rsid w:val="001F66A6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28"/>
    <w:rsid w:val="0023319A"/>
    <w:rsid w:val="00233CE1"/>
    <w:rsid w:val="00234F1C"/>
    <w:rsid w:val="00235268"/>
    <w:rsid w:val="00235866"/>
    <w:rsid w:val="00235F5A"/>
    <w:rsid w:val="00235F5E"/>
    <w:rsid w:val="00236857"/>
    <w:rsid w:val="00236D11"/>
    <w:rsid w:val="00236D74"/>
    <w:rsid w:val="002377E5"/>
    <w:rsid w:val="00237E1A"/>
    <w:rsid w:val="00241099"/>
    <w:rsid w:val="00241733"/>
    <w:rsid w:val="00241FA6"/>
    <w:rsid w:val="00242118"/>
    <w:rsid w:val="0024224A"/>
    <w:rsid w:val="00242609"/>
    <w:rsid w:val="002427B9"/>
    <w:rsid w:val="002427F4"/>
    <w:rsid w:val="00243BB1"/>
    <w:rsid w:val="00243FB4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19F"/>
    <w:rsid w:val="00250944"/>
    <w:rsid w:val="002509E6"/>
    <w:rsid w:val="00251168"/>
    <w:rsid w:val="0025243E"/>
    <w:rsid w:val="00252B77"/>
    <w:rsid w:val="00252E61"/>
    <w:rsid w:val="0025317C"/>
    <w:rsid w:val="002533AC"/>
    <w:rsid w:val="0025604B"/>
    <w:rsid w:val="0025612A"/>
    <w:rsid w:val="00256332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739"/>
    <w:rsid w:val="00277929"/>
    <w:rsid w:val="0027793A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151D"/>
    <w:rsid w:val="00291E1F"/>
    <w:rsid w:val="00292CA9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4929"/>
    <w:rsid w:val="002A50A5"/>
    <w:rsid w:val="002A5326"/>
    <w:rsid w:val="002A678E"/>
    <w:rsid w:val="002A723A"/>
    <w:rsid w:val="002A7C8C"/>
    <w:rsid w:val="002B09EE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46B"/>
    <w:rsid w:val="002C3816"/>
    <w:rsid w:val="002C426E"/>
    <w:rsid w:val="002C4941"/>
    <w:rsid w:val="002C49B8"/>
    <w:rsid w:val="002C4C12"/>
    <w:rsid w:val="002C4DDA"/>
    <w:rsid w:val="002C537D"/>
    <w:rsid w:val="002C5445"/>
    <w:rsid w:val="002C55A9"/>
    <w:rsid w:val="002C5D48"/>
    <w:rsid w:val="002C6C05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706F"/>
    <w:rsid w:val="002E75F8"/>
    <w:rsid w:val="002E7D5E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5920"/>
    <w:rsid w:val="002F6008"/>
    <w:rsid w:val="002F6322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A8B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79EC"/>
    <w:rsid w:val="00307D13"/>
    <w:rsid w:val="00307D41"/>
    <w:rsid w:val="00310825"/>
    <w:rsid w:val="00310CE5"/>
    <w:rsid w:val="00311853"/>
    <w:rsid w:val="00311F65"/>
    <w:rsid w:val="0031293F"/>
    <w:rsid w:val="00313072"/>
    <w:rsid w:val="00313DBF"/>
    <w:rsid w:val="00314210"/>
    <w:rsid w:val="003144ED"/>
    <w:rsid w:val="00314FC3"/>
    <w:rsid w:val="003156ED"/>
    <w:rsid w:val="00315D7E"/>
    <w:rsid w:val="00315F45"/>
    <w:rsid w:val="003162B5"/>
    <w:rsid w:val="0031774C"/>
    <w:rsid w:val="00317C6F"/>
    <w:rsid w:val="00320A14"/>
    <w:rsid w:val="0032203A"/>
    <w:rsid w:val="00322525"/>
    <w:rsid w:val="00322950"/>
    <w:rsid w:val="00322FA6"/>
    <w:rsid w:val="0032318B"/>
    <w:rsid w:val="00323296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10E3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0D4E"/>
    <w:rsid w:val="003415A6"/>
    <w:rsid w:val="0034213D"/>
    <w:rsid w:val="00343CFA"/>
    <w:rsid w:val="00343FF1"/>
    <w:rsid w:val="003442D9"/>
    <w:rsid w:val="003443D3"/>
    <w:rsid w:val="00345453"/>
    <w:rsid w:val="00345A87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65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74D"/>
    <w:rsid w:val="00361CA5"/>
    <w:rsid w:val="00361EDB"/>
    <w:rsid w:val="00362CBE"/>
    <w:rsid w:val="00363B80"/>
    <w:rsid w:val="00364319"/>
    <w:rsid w:val="00364642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7138"/>
    <w:rsid w:val="00377B72"/>
    <w:rsid w:val="00377DED"/>
    <w:rsid w:val="003810F5"/>
    <w:rsid w:val="00381ACD"/>
    <w:rsid w:val="00381CCE"/>
    <w:rsid w:val="00382295"/>
    <w:rsid w:val="003823C6"/>
    <w:rsid w:val="003824FA"/>
    <w:rsid w:val="00382F4F"/>
    <w:rsid w:val="00384416"/>
    <w:rsid w:val="00384688"/>
    <w:rsid w:val="00384EF3"/>
    <w:rsid w:val="00385118"/>
    <w:rsid w:val="0038536F"/>
    <w:rsid w:val="0038659D"/>
    <w:rsid w:val="003874E5"/>
    <w:rsid w:val="0038786F"/>
    <w:rsid w:val="00387C48"/>
    <w:rsid w:val="003905CD"/>
    <w:rsid w:val="003906B2"/>
    <w:rsid w:val="0039070D"/>
    <w:rsid w:val="00390791"/>
    <w:rsid w:val="0039079B"/>
    <w:rsid w:val="00390AF7"/>
    <w:rsid w:val="00390CB1"/>
    <w:rsid w:val="00391370"/>
    <w:rsid w:val="0039280E"/>
    <w:rsid w:val="00392A6D"/>
    <w:rsid w:val="00392C43"/>
    <w:rsid w:val="00393102"/>
    <w:rsid w:val="003936CC"/>
    <w:rsid w:val="003936EA"/>
    <w:rsid w:val="00393BF3"/>
    <w:rsid w:val="00394030"/>
    <w:rsid w:val="0039464D"/>
    <w:rsid w:val="00394668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2D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5A7"/>
    <w:rsid w:val="003C7722"/>
    <w:rsid w:val="003D01FE"/>
    <w:rsid w:val="003D04D9"/>
    <w:rsid w:val="003D12CF"/>
    <w:rsid w:val="003D1496"/>
    <w:rsid w:val="003D16A9"/>
    <w:rsid w:val="003D207B"/>
    <w:rsid w:val="003D2744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0FD"/>
    <w:rsid w:val="00410483"/>
    <w:rsid w:val="00410D48"/>
    <w:rsid w:val="00411518"/>
    <w:rsid w:val="00411CD6"/>
    <w:rsid w:val="00412D77"/>
    <w:rsid w:val="00414228"/>
    <w:rsid w:val="00414270"/>
    <w:rsid w:val="00414287"/>
    <w:rsid w:val="004143CA"/>
    <w:rsid w:val="00414A93"/>
    <w:rsid w:val="00415052"/>
    <w:rsid w:val="004151EE"/>
    <w:rsid w:val="00415348"/>
    <w:rsid w:val="00416AE4"/>
    <w:rsid w:val="00417C4D"/>
    <w:rsid w:val="004214DE"/>
    <w:rsid w:val="004218BC"/>
    <w:rsid w:val="00422375"/>
    <w:rsid w:val="0042267B"/>
    <w:rsid w:val="00423555"/>
    <w:rsid w:val="00423709"/>
    <w:rsid w:val="00423F92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1EC3"/>
    <w:rsid w:val="00432216"/>
    <w:rsid w:val="00432DFD"/>
    <w:rsid w:val="00432E92"/>
    <w:rsid w:val="0043302A"/>
    <w:rsid w:val="0043358A"/>
    <w:rsid w:val="00433D82"/>
    <w:rsid w:val="00434128"/>
    <w:rsid w:val="00434307"/>
    <w:rsid w:val="004348C5"/>
    <w:rsid w:val="00434B9E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4C1C"/>
    <w:rsid w:val="0044507D"/>
    <w:rsid w:val="004454A7"/>
    <w:rsid w:val="00445679"/>
    <w:rsid w:val="004458A5"/>
    <w:rsid w:val="0044594B"/>
    <w:rsid w:val="00445A7F"/>
    <w:rsid w:val="00446303"/>
    <w:rsid w:val="00446652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4B3"/>
    <w:rsid w:val="0045566B"/>
    <w:rsid w:val="004559D1"/>
    <w:rsid w:val="004564BD"/>
    <w:rsid w:val="0045672C"/>
    <w:rsid w:val="004569F4"/>
    <w:rsid w:val="0046087A"/>
    <w:rsid w:val="004615CA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113F"/>
    <w:rsid w:val="004819EB"/>
    <w:rsid w:val="0048206C"/>
    <w:rsid w:val="00482E7B"/>
    <w:rsid w:val="00482E97"/>
    <w:rsid w:val="00483144"/>
    <w:rsid w:val="00483D6A"/>
    <w:rsid w:val="00484D42"/>
    <w:rsid w:val="004864B8"/>
    <w:rsid w:val="0048656D"/>
    <w:rsid w:val="00486C2F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5483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093"/>
    <w:rsid w:val="004C4238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837"/>
    <w:rsid w:val="004E2AFC"/>
    <w:rsid w:val="004E35BA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67D"/>
    <w:rsid w:val="00500A2C"/>
    <w:rsid w:val="00501B77"/>
    <w:rsid w:val="00501D0C"/>
    <w:rsid w:val="00501D30"/>
    <w:rsid w:val="00501F01"/>
    <w:rsid w:val="00503992"/>
    <w:rsid w:val="00503D5C"/>
    <w:rsid w:val="005054D8"/>
    <w:rsid w:val="0050627D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ABD"/>
    <w:rsid w:val="00514CE6"/>
    <w:rsid w:val="00514D7D"/>
    <w:rsid w:val="00514DE0"/>
    <w:rsid w:val="00516399"/>
    <w:rsid w:val="0051650F"/>
    <w:rsid w:val="00516A3F"/>
    <w:rsid w:val="00517502"/>
    <w:rsid w:val="005177D1"/>
    <w:rsid w:val="00517E40"/>
    <w:rsid w:val="005212ED"/>
    <w:rsid w:val="00521DCE"/>
    <w:rsid w:val="0052252C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6723"/>
    <w:rsid w:val="005469AD"/>
    <w:rsid w:val="00546AF4"/>
    <w:rsid w:val="0054767C"/>
    <w:rsid w:val="005506FB"/>
    <w:rsid w:val="00550D6F"/>
    <w:rsid w:val="00550E6E"/>
    <w:rsid w:val="00551ABA"/>
    <w:rsid w:val="00551E01"/>
    <w:rsid w:val="00551F67"/>
    <w:rsid w:val="00553419"/>
    <w:rsid w:val="00554C3F"/>
    <w:rsid w:val="00555175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07E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C36"/>
    <w:rsid w:val="005770EA"/>
    <w:rsid w:val="00577452"/>
    <w:rsid w:val="00577B61"/>
    <w:rsid w:val="005816F3"/>
    <w:rsid w:val="00581CA2"/>
    <w:rsid w:val="00581F96"/>
    <w:rsid w:val="0058239D"/>
    <w:rsid w:val="00583006"/>
    <w:rsid w:val="00583457"/>
    <w:rsid w:val="00584A7B"/>
    <w:rsid w:val="00585374"/>
    <w:rsid w:val="00585A59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B09"/>
    <w:rsid w:val="00597F9C"/>
    <w:rsid w:val="005A0C4C"/>
    <w:rsid w:val="005A1118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6EF"/>
    <w:rsid w:val="005B29D0"/>
    <w:rsid w:val="005B2E55"/>
    <w:rsid w:val="005B2EF3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BA2"/>
    <w:rsid w:val="005B6CB3"/>
    <w:rsid w:val="005B7BCC"/>
    <w:rsid w:val="005C0322"/>
    <w:rsid w:val="005C0674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8F2"/>
    <w:rsid w:val="005D1A20"/>
    <w:rsid w:val="005D2436"/>
    <w:rsid w:val="005D3102"/>
    <w:rsid w:val="005D3347"/>
    <w:rsid w:val="005D52D1"/>
    <w:rsid w:val="005D542F"/>
    <w:rsid w:val="005D5D2D"/>
    <w:rsid w:val="005D65AE"/>
    <w:rsid w:val="005D65E0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E87"/>
    <w:rsid w:val="005E4882"/>
    <w:rsid w:val="005E48B3"/>
    <w:rsid w:val="005E527B"/>
    <w:rsid w:val="005E587E"/>
    <w:rsid w:val="005E63BE"/>
    <w:rsid w:val="005E68AC"/>
    <w:rsid w:val="005E753E"/>
    <w:rsid w:val="005F074F"/>
    <w:rsid w:val="005F0BCE"/>
    <w:rsid w:val="005F0D81"/>
    <w:rsid w:val="005F1979"/>
    <w:rsid w:val="005F1F58"/>
    <w:rsid w:val="005F203B"/>
    <w:rsid w:val="005F256A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94A"/>
    <w:rsid w:val="005F6F1C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D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5F0"/>
    <w:rsid w:val="00624962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454"/>
    <w:rsid w:val="00631B69"/>
    <w:rsid w:val="00631BB2"/>
    <w:rsid w:val="00631F88"/>
    <w:rsid w:val="006329EB"/>
    <w:rsid w:val="00632D27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2261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6090A"/>
    <w:rsid w:val="00660A63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EF4"/>
    <w:rsid w:val="006701E1"/>
    <w:rsid w:val="00670CF2"/>
    <w:rsid w:val="00670E8D"/>
    <w:rsid w:val="00671C61"/>
    <w:rsid w:val="00672584"/>
    <w:rsid w:val="00672C6A"/>
    <w:rsid w:val="0067347B"/>
    <w:rsid w:val="006737CC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77930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6EE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209A"/>
    <w:rsid w:val="006C22B3"/>
    <w:rsid w:val="006C3246"/>
    <w:rsid w:val="006C32D5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B46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4B2F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05E"/>
    <w:rsid w:val="006F1DA9"/>
    <w:rsid w:val="006F41CA"/>
    <w:rsid w:val="006F4578"/>
    <w:rsid w:val="006F4A25"/>
    <w:rsid w:val="006F4CF6"/>
    <w:rsid w:val="006F4D75"/>
    <w:rsid w:val="006F4EC1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3C8D"/>
    <w:rsid w:val="00714AD4"/>
    <w:rsid w:val="00714DA6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EDB"/>
    <w:rsid w:val="00721537"/>
    <w:rsid w:val="007225B3"/>
    <w:rsid w:val="00722B0D"/>
    <w:rsid w:val="007231E1"/>
    <w:rsid w:val="00723328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731"/>
    <w:rsid w:val="00730872"/>
    <w:rsid w:val="00730A04"/>
    <w:rsid w:val="00730EC0"/>
    <w:rsid w:val="007312F3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08C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B0D"/>
    <w:rsid w:val="00756CD2"/>
    <w:rsid w:val="00756EBD"/>
    <w:rsid w:val="0075706E"/>
    <w:rsid w:val="0075781A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C80"/>
    <w:rsid w:val="00770FC1"/>
    <w:rsid w:val="007710BC"/>
    <w:rsid w:val="007713CB"/>
    <w:rsid w:val="007718B9"/>
    <w:rsid w:val="007725A7"/>
    <w:rsid w:val="0077282D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2D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5E85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5AB5"/>
    <w:rsid w:val="007A5B7E"/>
    <w:rsid w:val="007A5E18"/>
    <w:rsid w:val="007A6948"/>
    <w:rsid w:val="007A6B52"/>
    <w:rsid w:val="007A751E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C054B"/>
    <w:rsid w:val="007C0653"/>
    <w:rsid w:val="007C164A"/>
    <w:rsid w:val="007C1A01"/>
    <w:rsid w:val="007C2467"/>
    <w:rsid w:val="007C3683"/>
    <w:rsid w:val="007C3844"/>
    <w:rsid w:val="007C4D6F"/>
    <w:rsid w:val="007C4DC3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31A5"/>
    <w:rsid w:val="007E3BD4"/>
    <w:rsid w:val="007E4056"/>
    <w:rsid w:val="007E432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A2"/>
    <w:rsid w:val="007F000A"/>
    <w:rsid w:val="007F0BB1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0A6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470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4BEA"/>
    <w:rsid w:val="008255AD"/>
    <w:rsid w:val="0082622B"/>
    <w:rsid w:val="008269DF"/>
    <w:rsid w:val="0082701A"/>
    <w:rsid w:val="00827886"/>
    <w:rsid w:val="00827DA4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C1"/>
    <w:rsid w:val="008338CF"/>
    <w:rsid w:val="00833D28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737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3F8E"/>
    <w:rsid w:val="008640E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2F4"/>
    <w:rsid w:val="0089154A"/>
    <w:rsid w:val="00891A5C"/>
    <w:rsid w:val="00892023"/>
    <w:rsid w:val="00892BA3"/>
    <w:rsid w:val="00892C12"/>
    <w:rsid w:val="008937B0"/>
    <w:rsid w:val="00893A5E"/>
    <w:rsid w:val="00893D06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0D3"/>
    <w:rsid w:val="008B0E4F"/>
    <w:rsid w:val="008B104B"/>
    <w:rsid w:val="008B2065"/>
    <w:rsid w:val="008B306D"/>
    <w:rsid w:val="008B3C99"/>
    <w:rsid w:val="008B46AD"/>
    <w:rsid w:val="008B46E5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6978"/>
    <w:rsid w:val="008F6B34"/>
    <w:rsid w:val="008F6EA6"/>
    <w:rsid w:val="008F7303"/>
    <w:rsid w:val="0090008F"/>
    <w:rsid w:val="009001E3"/>
    <w:rsid w:val="00900C66"/>
    <w:rsid w:val="00901E75"/>
    <w:rsid w:val="00901FBB"/>
    <w:rsid w:val="00902DB4"/>
    <w:rsid w:val="00902FC7"/>
    <w:rsid w:val="0090376A"/>
    <w:rsid w:val="00903927"/>
    <w:rsid w:val="00904493"/>
    <w:rsid w:val="00905552"/>
    <w:rsid w:val="00905B40"/>
    <w:rsid w:val="00905FC9"/>
    <w:rsid w:val="0090646F"/>
    <w:rsid w:val="0090695E"/>
    <w:rsid w:val="00906CA1"/>
    <w:rsid w:val="00907870"/>
    <w:rsid w:val="00907B04"/>
    <w:rsid w:val="00907D1A"/>
    <w:rsid w:val="00907E85"/>
    <w:rsid w:val="009111F5"/>
    <w:rsid w:val="009112F9"/>
    <w:rsid w:val="0091195A"/>
    <w:rsid w:val="00911F76"/>
    <w:rsid w:val="00912013"/>
    <w:rsid w:val="00912741"/>
    <w:rsid w:val="009129E4"/>
    <w:rsid w:val="009137EB"/>
    <w:rsid w:val="00913AB3"/>
    <w:rsid w:val="00913D02"/>
    <w:rsid w:val="00913E7E"/>
    <w:rsid w:val="00914DD4"/>
    <w:rsid w:val="00915248"/>
    <w:rsid w:val="0091656D"/>
    <w:rsid w:val="009174D7"/>
    <w:rsid w:val="00920020"/>
    <w:rsid w:val="00920315"/>
    <w:rsid w:val="00920394"/>
    <w:rsid w:val="00920FB2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6B7"/>
    <w:rsid w:val="009275B2"/>
    <w:rsid w:val="00927A91"/>
    <w:rsid w:val="009315C0"/>
    <w:rsid w:val="00932721"/>
    <w:rsid w:val="00933152"/>
    <w:rsid w:val="00933494"/>
    <w:rsid w:val="00933CEF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CC7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1F21"/>
    <w:rsid w:val="00962451"/>
    <w:rsid w:val="009632A9"/>
    <w:rsid w:val="009634A0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4F"/>
    <w:rsid w:val="009677B6"/>
    <w:rsid w:val="009679B3"/>
    <w:rsid w:val="00967B5B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81C"/>
    <w:rsid w:val="009949C4"/>
    <w:rsid w:val="009951F1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6227"/>
    <w:rsid w:val="009A67A7"/>
    <w:rsid w:val="009A7270"/>
    <w:rsid w:val="009A7341"/>
    <w:rsid w:val="009A7B62"/>
    <w:rsid w:val="009A7F5A"/>
    <w:rsid w:val="009B047E"/>
    <w:rsid w:val="009B088C"/>
    <w:rsid w:val="009B0BD7"/>
    <w:rsid w:val="009B1C0E"/>
    <w:rsid w:val="009B1D73"/>
    <w:rsid w:val="009B1E6D"/>
    <w:rsid w:val="009B23D7"/>
    <w:rsid w:val="009B2F96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195A"/>
    <w:rsid w:val="009C247E"/>
    <w:rsid w:val="009C27D3"/>
    <w:rsid w:val="009C2AC3"/>
    <w:rsid w:val="009C2FF0"/>
    <w:rsid w:val="009C338C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8A9"/>
    <w:rsid w:val="009D0F85"/>
    <w:rsid w:val="009D124C"/>
    <w:rsid w:val="009D14FE"/>
    <w:rsid w:val="009D1DEC"/>
    <w:rsid w:val="009D2F9D"/>
    <w:rsid w:val="009D3115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E0289"/>
    <w:rsid w:val="009E07B6"/>
    <w:rsid w:val="009E0AA3"/>
    <w:rsid w:val="009E0E70"/>
    <w:rsid w:val="009E11A4"/>
    <w:rsid w:val="009E1605"/>
    <w:rsid w:val="009E166B"/>
    <w:rsid w:val="009E1979"/>
    <w:rsid w:val="009E1A87"/>
    <w:rsid w:val="009E2FCF"/>
    <w:rsid w:val="009E303F"/>
    <w:rsid w:val="009E3320"/>
    <w:rsid w:val="009E3646"/>
    <w:rsid w:val="009E3C9E"/>
    <w:rsid w:val="009E472D"/>
    <w:rsid w:val="009E4BA6"/>
    <w:rsid w:val="009E5140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1CC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CDB"/>
    <w:rsid w:val="00A26431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6B7"/>
    <w:rsid w:val="00A84001"/>
    <w:rsid w:val="00A84004"/>
    <w:rsid w:val="00A84616"/>
    <w:rsid w:val="00A84684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14EA"/>
    <w:rsid w:val="00A91B3A"/>
    <w:rsid w:val="00A91EA2"/>
    <w:rsid w:val="00A92615"/>
    <w:rsid w:val="00A92C7C"/>
    <w:rsid w:val="00A93610"/>
    <w:rsid w:val="00A944A2"/>
    <w:rsid w:val="00A947EF"/>
    <w:rsid w:val="00A9606F"/>
    <w:rsid w:val="00A9645F"/>
    <w:rsid w:val="00A97854"/>
    <w:rsid w:val="00AA015D"/>
    <w:rsid w:val="00AA0BA5"/>
    <w:rsid w:val="00AA0E14"/>
    <w:rsid w:val="00AA10D0"/>
    <w:rsid w:val="00AA128C"/>
    <w:rsid w:val="00AA1456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8DE"/>
    <w:rsid w:val="00AB7F3B"/>
    <w:rsid w:val="00AC04A7"/>
    <w:rsid w:val="00AC07D3"/>
    <w:rsid w:val="00AC1E79"/>
    <w:rsid w:val="00AC20E4"/>
    <w:rsid w:val="00AC21C1"/>
    <w:rsid w:val="00AC25E3"/>
    <w:rsid w:val="00AC3003"/>
    <w:rsid w:val="00AC3177"/>
    <w:rsid w:val="00AC3880"/>
    <w:rsid w:val="00AC3A2A"/>
    <w:rsid w:val="00AC3F43"/>
    <w:rsid w:val="00AC505E"/>
    <w:rsid w:val="00AC5BCC"/>
    <w:rsid w:val="00AC5FB5"/>
    <w:rsid w:val="00AC684F"/>
    <w:rsid w:val="00AC6B4D"/>
    <w:rsid w:val="00AC7128"/>
    <w:rsid w:val="00AC7D02"/>
    <w:rsid w:val="00AD068E"/>
    <w:rsid w:val="00AD0B81"/>
    <w:rsid w:val="00AD13ED"/>
    <w:rsid w:val="00AD2D0E"/>
    <w:rsid w:val="00AD3235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1314"/>
    <w:rsid w:val="00AF20AF"/>
    <w:rsid w:val="00AF22F0"/>
    <w:rsid w:val="00AF2344"/>
    <w:rsid w:val="00AF292A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E4"/>
    <w:rsid w:val="00B000FF"/>
    <w:rsid w:val="00B004CF"/>
    <w:rsid w:val="00B00979"/>
    <w:rsid w:val="00B01C5C"/>
    <w:rsid w:val="00B01D0E"/>
    <w:rsid w:val="00B01D5C"/>
    <w:rsid w:val="00B0235F"/>
    <w:rsid w:val="00B0262A"/>
    <w:rsid w:val="00B02BFB"/>
    <w:rsid w:val="00B02F44"/>
    <w:rsid w:val="00B0346A"/>
    <w:rsid w:val="00B0461B"/>
    <w:rsid w:val="00B060D3"/>
    <w:rsid w:val="00B0613E"/>
    <w:rsid w:val="00B06220"/>
    <w:rsid w:val="00B06FDE"/>
    <w:rsid w:val="00B073E3"/>
    <w:rsid w:val="00B07614"/>
    <w:rsid w:val="00B07B93"/>
    <w:rsid w:val="00B106DF"/>
    <w:rsid w:val="00B10775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2BF2"/>
    <w:rsid w:val="00B1372B"/>
    <w:rsid w:val="00B13AEE"/>
    <w:rsid w:val="00B149FC"/>
    <w:rsid w:val="00B150F6"/>
    <w:rsid w:val="00B161B6"/>
    <w:rsid w:val="00B16634"/>
    <w:rsid w:val="00B16BD0"/>
    <w:rsid w:val="00B17B1A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37"/>
    <w:rsid w:val="00B33052"/>
    <w:rsid w:val="00B3311C"/>
    <w:rsid w:val="00B33180"/>
    <w:rsid w:val="00B338A6"/>
    <w:rsid w:val="00B33A56"/>
    <w:rsid w:val="00B3578B"/>
    <w:rsid w:val="00B35A2E"/>
    <w:rsid w:val="00B35BDF"/>
    <w:rsid w:val="00B36760"/>
    <w:rsid w:val="00B36AF7"/>
    <w:rsid w:val="00B36C2B"/>
    <w:rsid w:val="00B36E7A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397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A31"/>
    <w:rsid w:val="00B6698B"/>
    <w:rsid w:val="00B67645"/>
    <w:rsid w:val="00B677F5"/>
    <w:rsid w:val="00B700D3"/>
    <w:rsid w:val="00B70260"/>
    <w:rsid w:val="00B708E8"/>
    <w:rsid w:val="00B70C66"/>
    <w:rsid w:val="00B70D50"/>
    <w:rsid w:val="00B70FE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849"/>
    <w:rsid w:val="00B76F62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C2B"/>
    <w:rsid w:val="00BB634D"/>
    <w:rsid w:val="00BB6E81"/>
    <w:rsid w:val="00BB6FF6"/>
    <w:rsid w:val="00BB70B6"/>
    <w:rsid w:val="00BC0C77"/>
    <w:rsid w:val="00BC14DC"/>
    <w:rsid w:val="00BC1552"/>
    <w:rsid w:val="00BC1B42"/>
    <w:rsid w:val="00BC1E5B"/>
    <w:rsid w:val="00BC2E21"/>
    <w:rsid w:val="00BC3B8C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3C7"/>
    <w:rsid w:val="00BD0ED5"/>
    <w:rsid w:val="00BD2FA3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449F"/>
    <w:rsid w:val="00BE51F5"/>
    <w:rsid w:val="00BE5A8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E52"/>
    <w:rsid w:val="00BE7FE1"/>
    <w:rsid w:val="00BF05BD"/>
    <w:rsid w:val="00BF09E5"/>
    <w:rsid w:val="00BF19BE"/>
    <w:rsid w:val="00BF1C0D"/>
    <w:rsid w:val="00BF1DD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5CE"/>
    <w:rsid w:val="00C00BA0"/>
    <w:rsid w:val="00C00BA4"/>
    <w:rsid w:val="00C0152D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4D25"/>
    <w:rsid w:val="00C0548A"/>
    <w:rsid w:val="00C05C98"/>
    <w:rsid w:val="00C06142"/>
    <w:rsid w:val="00C062F9"/>
    <w:rsid w:val="00C063F4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784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109E"/>
    <w:rsid w:val="00C5140C"/>
    <w:rsid w:val="00C51B05"/>
    <w:rsid w:val="00C539C5"/>
    <w:rsid w:val="00C545CE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947"/>
    <w:rsid w:val="00C63EF7"/>
    <w:rsid w:val="00C6429C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586"/>
    <w:rsid w:val="00C77D76"/>
    <w:rsid w:val="00C77FE6"/>
    <w:rsid w:val="00C80268"/>
    <w:rsid w:val="00C818A2"/>
    <w:rsid w:val="00C8231A"/>
    <w:rsid w:val="00C825B6"/>
    <w:rsid w:val="00C82DE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A5D"/>
    <w:rsid w:val="00CB607E"/>
    <w:rsid w:val="00CB6C4E"/>
    <w:rsid w:val="00CC00CE"/>
    <w:rsid w:val="00CC02AA"/>
    <w:rsid w:val="00CC047E"/>
    <w:rsid w:val="00CC0D15"/>
    <w:rsid w:val="00CC18A8"/>
    <w:rsid w:val="00CC2774"/>
    <w:rsid w:val="00CC31CA"/>
    <w:rsid w:val="00CC3359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B03"/>
    <w:rsid w:val="00CC5E78"/>
    <w:rsid w:val="00CC637E"/>
    <w:rsid w:val="00CC6B65"/>
    <w:rsid w:val="00CC6D70"/>
    <w:rsid w:val="00CC7140"/>
    <w:rsid w:val="00CC72CD"/>
    <w:rsid w:val="00CC7502"/>
    <w:rsid w:val="00CC7E4E"/>
    <w:rsid w:val="00CD0A70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363"/>
    <w:rsid w:val="00CE114E"/>
    <w:rsid w:val="00CE1194"/>
    <w:rsid w:val="00CE2558"/>
    <w:rsid w:val="00CE26C4"/>
    <w:rsid w:val="00CE2894"/>
    <w:rsid w:val="00CE3453"/>
    <w:rsid w:val="00CE3C52"/>
    <w:rsid w:val="00CE3CD8"/>
    <w:rsid w:val="00CE3D19"/>
    <w:rsid w:val="00CE42AF"/>
    <w:rsid w:val="00CE42C6"/>
    <w:rsid w:val="00CE50FE"/>
    <w:rsid w:val="00CE511C"/>
    <w:rsid w:val="00CE5EA5"/>
    <w:rsid w:val="00CE63EF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A73"/>
    <w:rsid w:val="00CF5C1F"/>
    <w:rsid w:val="00CF5D3A"/>
    <w:rsid w:val="00CF5F2D"/>
    <w:rsid w:val="00CF5FAC"/>
    <w:rsid w:val="00CF6FD9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3F8B"/>
    <w:rsid w:val="00D340D1"/>
    <w:rsid w:val="00D34771"/>
    <w:rsid w:val="00D3626F"/>
    <w:rsid w:val="00D36ECC"/>
    <w:rsid w:val="00D379A8"/>
    <w:rsid w:val="00D40CC8"/>
    <w:rsid w:val="00D40F76"/>
    <w:rsid w:val="00D4177A"/>
    <w:rsid w:val="00D41787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90E"/>
    <w:rsid w:val="00D55060"/>
    <w:rsid w:val="00D55571"/>
    <w:rsid w:val="00D559E1"/>
    <w:rsid w:val="00D55DD1"/>
    <w:rsid w:val="00D55E44"/>
    <w:rsid w:val="00D560B7"/>
    <w:rsid w:val="00D561E0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9F"/>
    <w:rsid w:val="00D66A1B"/>
    <w:rsid w:val="00D67408"/>
    <w:rsid w:val="00D67DE5"/>
    <w:rsid w:val="00D70C62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3AA"/>
    <w:rsid w:val="00D946B4"/>
    <w:rsid w:val="00D95048"/>
    <w:rsid w:val="00D9510E"/>
    <w:rsid w:val="00D95155"/>
    <w:rsid w:val="00D963F4"/>
    <w:rsid w:val="00D97771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273"/>
    <w:rsid w:val="00DB6385"/>
    <w:rsid w:val="00DB683A"/>
    <w:rsid w:val="00DB69FD"/>
    <w:rsid w:val="00DB6A7B"/>
    <w:rsid w:val="00DB6B91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9EE"/>
    <w:rsid w:val="00DE0CD2"/>
    <w:rsid w:val="00DE1DC4"/>
    <w:rsid w:val="00DE2043"/>
    <w:rsid w:val="00DE2468"/>
    <w:rsid w:val="00DE2DC8"/>
    <w:rsid w:val="00DE2ED6"/>
    <w:rsid w:val="00DE37D9"/>
    <w:rsid w:val="00DE3D38"/>
    <w:rsid w:val="00DE3F03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61D"/>
    <w:rsid w:val="00DF0F5F"/>
    <w:rsid w:val="00DF1423"/>
    <w:rsid w:val="00DF18CA"/>
    <w:rsid w:val="00DF1B9C"/>
    <w:rsid w:val="00DF2712"/>
    <w:rsid w:val="00DF2756"/>
    <w:rsid w:val="00DF298D"/>
    <w:rsid w:val="00DF2BFE"/>
    <w:rsid w:val="00DF2FA3"/>
    <w:rsid w:val="00DF30F3"/>
    <w:rsid w:val="00DF39CB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472"/>
    <w:rsid w:val="00DF694A"/>
    <w:rsid w:val="00DF6AE5"/>
    <w:rsid w:val="00DF7A14"/>
    <w:rsid w:val="00E006BA"/>
    <w:rsid w:val="00E00ABD"/>
    <w:rsid w:val="00E00CCC"/>
    <w:rsid w:val="00E01006"/>
    <w:rsid w:val="00E01BDD"/>
    <w:rsid w:val="00E028D6"/>
    <w:rsid w:val="00E03A97"/>
    <w:rsid w:val="00E043CC"/>
    <w:rsid w:val="00E04A7C"/>
    <w:rsid w:val="00E05737"/>
    <w:rsid w:val="00E05B36"/>
    <w:rsid w:val="00E06445"/>
    <w:rsid w:val="00E06783"/>
    <w:rsid w:val="00E06A2A"/>
    <w:rsid w:val="00E07500"/>
    <w:rsid w:val="00E07B57"/>
    <w:rsid w:val="00E10198"/>
    <w:rsid w:val="00E10F61"/>
    <w:rsid w:val="00E1109C"/>
    <w:rsid w:val="00E11384"/>
    <w:rsid w:val="00E114F4"/>
    <w:rsid w:val="00E1299F"/>
    <w:rsid w:val="00E13170"/>
    <w:rsid w:val="00E13E27"/>
    <w:rsid w:val="00E13EEF"/>
    <w:rsid w:val="00E160A4"/>
    <w:rsid w:val="00E16564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6424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25EF"/>
    <w:rsid w:val="00E32C52"/>
    <w:rsid w:val="00E338F3"/>
    <w:rsid w:val="00E33CCD"/>
    <w:rsid w:val="00E33FA7"/>
    <w:rsid w:val="00E34702"/>
    <w:rsid w:val="00E34C9E"/>
    <w:rsid w:val="00E35103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A2B"/>
    <w:rsid w:val="00E43E0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8C4"/>
    <w:rsid w:val="00E538CC"/>
    <w:rsid w:val="00E53977"/>
    <w:rsid w:val="00E54255"/>
    <w:rsid w:val="00E54312"/>
    <w:rsid w:val="00E54A81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A48"/>
    <w:rsid w:val="00E66BB6"/>
    <w:rsid w:val="00E66E3A"/>
    <w:rsid w:val="00E679CC"/>
    <w:rsid w:val="00E67C54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0D8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410"/>
    <w:rsid w:val="00E869D9"/>
    <w:rsid w:val="00E8725B"/>
    <w:rsid w:val="00E87609"/>
    <w:rsid w:val="00E878D4"/>
    <w:rsid w:val="00E879F6"/>
    <w:rsid w:val="00E90609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CF2"/>
    <w:rsid w:val="00EB0E36"/>
    <w:rsid w:val="00EB284F"/>
    <w:rsid w:val="00EB2854"/>
    <w:rsid w:val="00EB2B1F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D003B"/>
    <w:rsid w:val="00ED0673"/>
    <w:rsid w:val="00ED0695"/>
    <w:rsid w:val="00ED1FFA"/>
    <w:rsid w:val="00ED216E"/>
    <w:rsid w:val="00ED2598"/>
    <w:rsid w:val="00ED270D"/>
    <w:rsid w:val="00ED28F8"/>
    <w:rsid w:val="00ED2FB3"/>
    <w:rsid w:val="00ED42B4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B1F"/>
    <w:rsid w:val="00EF1C63"/>
    <w:rsid w:val="00EF26E7"/>
    <w:rsid w:val="00EF28A7"/>
    <w:rsid w:val="00EF2D16"/>
    <w:rsid w:val="00EF2D3B"/>
    <w:rsid w:val="00EF2E23"/>
    <w:rsid w:val="00EF325B"/>
    <w:rsid w:val="00EF3C28"/>
    <w:rsid w:val="00EF40A9"/>
    <w:rsid w:val="00EF4EC2"/>
    <w:rsid w:val="00EF5F3E"/>
    <w:rsid w:val="00EF6147"/>
    <w:rsid w:val="00EF7467"/>
    <w:rsid w:val="00EF7BA6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B0C"/>
    <w:rsid w:val="00F03B20"/>
    <w:rsid w:val="00F04427"/>
    <w:rsid w:val="00F044BF"/>
    <w:rsid w:val="00F04719"/>
    <w:rsid w:val="00F04891"/>
    <w:rsid w:val="00F04EF0"/>
    <w:rsid w:val="00F0516B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E76"/>
    <w:rsid w:val="00F1271A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7228"/>
    <w:rsid w:val="00F17A53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66DB"/>
    <w:rsid w:val="00F27166"/>
    <w:rsid w:val="00F27630"/>
    <w:rsid w:val="00F276BC"/>
    <w:rsid w:val="00F27CA6"/>
    <w:rsid w:val="00F30D1C"/>
    <w:rsid w:val="00F30EFF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4003B"/>
    <w:rsid w:val="00F412E4"/>
    <w:rsid w:val="00F41943"/>
    <w:rsid w:val="00F4196A"/>
    <w:rsid w:val="00F4399C"/>
    <w:rsid w:val="00F43B98"/>
    <w:rsid w:val="00F43E11"/>
    <w:rsid w:val="00F442F6"/>
    <w:rsid w:val="00F44AB8"/>
    <w:rsid w:val="00F451AF"/>
    <w:rsid w:val="00F45CE0"/>
    <w:rsid w:val="00F46B5F"/>
    <w:rsid w:val="00F471EE"/>
    <w:rsid w:val="00F47626"/>
    <w:rsid w:val="00F518D3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0896"/>
    <w:rsid w:val="00F61253"/>
    <w:rsid w:val="00F61615"/>
    <w:rsid w:val="00F63797"/>
    <w:rsid w:val="00F637CE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882"/>
    <w:rsid w:val="00F72883"/>
    <w:rsid w:val="00F72AFB"/>
    <w:rsid w:val="00F73144"/>
    <w:rsid w:val="00F7317F"/>
    <w:rsid w:val="00F7351D"/>
    <w:rsid w:val="00F75FEF"/>
    <w:rsid w:val="00F76385"/>
    <w:rsid w:val="00F76AE5"/>
    <w:rsid w:val="00F76C20"/>
    <w:rsid w:val="00F76E00"/>
    <w:rsid w:val="00F76EC1"/>
    <w:rsid w:val="00F77665"/>
    <w:rsid w:val="00F776E8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09C"/>
    <w:rsid w:val="00FA5917"/>
    <w:rsid w:val="00FA5971"/>
    <w:rsid w:val="00FA6188"/>
    <w:rsid w:val="00FA64B2"/>
    <w:rsid w:val="00FA67C4"/>
    <w:rsid w:val="00FA695E"/>
    <w:rsid w:val="00FA70E4"/>
    <w:rsid w:val="00FA70F9"/>
    <w:rsid w:val="00FA7C0D"/>
    <w:rsid w:val="00FB034E"/>
    <w:rsid w:val="00FB03EB"/>
    <w:rsid w:val="00FB0A1D"/>
    <w:rsid w:val="00FB0ADA"/>
    <w:rsid w:val="00FB1B34"/>
    <w:rsid w:val="00FB1C2A"/>
    <w:rsid w:val="00FB21A6"/>
    <w:rsid w:val="00FB3096"/>
    <w:rsid w:val="00FB362C"/>
    <w:rsid w:val="00FB3693"/>
    <w:rsid w:val="00FB3EBA"/>
    <w:rsid w:val="00FB440A"/>
    <w:rsid w:val="00FB547B"/>
    <w:rsid w:val="00FB5A9E"/>
    <w:rsid w:val="00FB60A5"/>
    <w:rsid w:val="00FB6825"/>
    <w:rsid w:val="00FB68E8"/>
    <w:rsid w:val="00FB76F0"/>
    <w:rsid w:val="00FB7FAE"/>
    <w:rsid w:val="00FC013C"/>
    <w:rsid w:val="00FC0698"/>
    <w:rsid w:val="00FC0ADF"/>
    <w:rsid w:val="00FC1EF5"/>
    <w:rsid w:val="00FC273C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BF7"/>
    <w:rsid w:val="00FD4D79"/>
    <w:rsid w:val="00FD5642"/>
    <w:rsid w:val="00FD56A8"/>
    <w:rsid w:val="00FD67CF"/>
    <w:rsid w:val="00FD714B"/>
    <w:rsid w:val="00FD7CA9"/>
    <w:rsid w:val="00FE011A"/>
    <w:rsid w:val="00FE0C03"/>
    <w:rsid w:val="00FE0DB0"/>
    <w:rsid w:val="00FE132C"/>
    <w:rsid w:val="00FE18BD"/>
    <w:rsid w:val="00FE2590"/>
    <w:rsid w:val="00FE2760"/>
    <w:rsid w:val="00FE27B6"/>
    <w:rsid w:val="00FE2DB1"/>
    <w:rsid w:val="00FE34AA"/>
    <w:rsid w:val="00FE35AE"/>
    <w:rsid w:val="00FE3B82"/>
    <w:rsid w:val="00FE3F76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C59"/>
    <w:rsid w:val="00FE7F30"/>
    <w:rsid w:val="00FF0101"/>
    <w:rsid w:val="00FF0D83"/>
    <w:rsid w:val="00FF11C8"/>
    <w:rsid w:val="00FF173B"/>
    <w:rsid w:val="00FF1F61"/>
    <w:rsid w:val="00FF212A"/>
    <w:rsid w:val="00FF2131"/>
    <w:rsid w:val="00FF2AC3"/>
    <w:rsid w:val="00FF31D8"/>
    <w:rsid w:val="00FF3BDC"/>
    <w:rsid w:val="00FF3DE7"/>
    <w:rsid w:val="00FF4795"/>
    <w:rsid w:val="00FF4825"/>
    <w:rsid w:val="00FF5217"/>
    <w:rsid w:val="00FF53AC"/>
    <w:rsid w:val="00FF56D1"/>
    <w:rsid w:val="00FF5901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d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e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0">
    <w:name w:val="Body Text Indent"/>
    <w:aliases w:val="текст"/>
    <w:basedOn w:val="a5"/>
    <w:link w:val="afff1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1">
    <w:name w:val="Основной текст с отступом Знак"/>
    <w:aliases w:val="текст Знак"/>
    <w:link w:val="afff0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2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3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5"/>
    <w:next w:val="a5"/>
    <w:link w:val="afff6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5"/>
    <w:link w:val="afff8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9">
    <w:name w:val="Ариал Таблица"/>
    <w:basedOn w:val="afff3"/>
    <w:link w:val="afffa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1">
    <w:name w:val="Подзаголовок Знак"/>
    <w:link w:val="affff2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rsid w:val="00717716"/>
    <w:rPr>
      <w:b/>
      <w:i/>
      <w:shd w:val="clear" w:color="auto" w:fill="FFCC99"/>
    </w:rPr>
  </w:style>
  <w:style w:type="character" w:styleId="affff4">
    <w:name w:val="Emphasis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5"/>
    <w:link w:val="affff1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8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0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1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2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3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4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5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6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8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9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a">
    <w:name w:val="номер страницы"/>
    <w:rsid w:val="00410049"/>
    <w:rPr>
      <w:rFonts w:cs="Times New Roman"/>
    </w:rPr>
  </w:style>
  <w:style w:type="character" w:customStyle="1" w:styleId="afffffb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c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d">
    <w:name w:val="ТекстОбычный"/>
    <w:link w:val="afffffe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0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1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2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3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4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5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6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7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8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9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a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b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d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uiPriority w:val="99"/>
    <w:rsid w:val="00F713A6"/>
    <w:pPr>
      <w:ind w:firstLine="709"/>
    </w:pPr>
  </w:style>
  <w:style w:type="character" w:customStyle="1" w:styleId="afffffff2">
    <w:name w:val="Т Знак"/>
    <w:link w:val="afffffff1"/>
    <w:uiPriority w:val="99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a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0">
    <w:name w:val="Текст концевой сноски Знак"/>
    <w:link w:val="affffffff"/>
    <w:uiPriority w:val="99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e">
    <w:name w:val="ТекстОбычный Знак"/>
    <w:link w:val="afffffd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5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6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7">
    <w:name w:val="Символ нумерации"/>
    <w:rsid w:val="00211593"/>
  </w:style>
  <w:style w:type="character" w:customStyle="1" w:styleId="affffffff8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1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9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3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4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5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6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7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8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4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3"/>
    <w:rsid w:val="00211593"/>
    <w:pPr>
      <w:tabs>
        <w:tab w:val="right" w:leader="dot" w:pos="7091"/>
      </w:tabs>
      <w:ind w:left="2547" w:firstLine="0"/>
    </w:pPr>
  </w:style>
  <w:style w:type="paragraph" w:customStyle="1" w:styleId="affffffffa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b">
    <w:name w:val="Заголовок таблицы"/>
    <w:basedOn w:val="affffffffa"/>
    <w:rsid w:val="00211593"/>
    <w:pPr>
      <w:jc w:val="center"/>
    </w:pPr>
    <w:rPr>
      <w:b/>
    </w:rPr>
  </w:style>
  <w:style w:type="paragraph" w:styleId="affffffffc">
    <w:name w:val="TOC Heading"/>
    <w:basedOn w:val="1ff1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7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d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9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a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c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e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Address" w:uiPriority="0"/>
    <w:lsdException w:name="HTML Preformatted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394668"/>
    <w:pPr>
      <w:widowControl/>
      <w:tabs>
        <w:tab w:val="left" w:pos="567"/>
        <w:tab w:val="left" w:pos="1985"/>
        <w:tab w:val="left" w:pos="9781"/>
      </w:tabs>
      <w:spacing w:after="120"/>
      <w:ind w:right="34" w:firstLine="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</w:style>
  <w:style w:type="paragraph" w:customStyle="1" w:styleId="afa">
    <w:name w:val="Главы"/>
    <w:basedOn w:val="afb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e">
    <w:name w:val="Пункт Знак"/>
    <w:rPr>
      <w:sz w:val="28"/>
      <w:lang w:val="ru-RU" w:eastAsia="ru-RU"/>
    </w:rPr>
  </w:style>
  <w:style w:type="paragraph" w:customStyle="1" w:styleId="aff">
    <w:name w:val="Подпункт"/>
    <w:basedOn w:val="afd"/>
    <w:link w:val="14"/>
  </w:style>
  <w:style w:type="character" w:customStyle="1" w:styleId="aff0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pPr>
      <w:numPr>
        <w:numId w:val="1"/>
      </w:numPr>
      <w:tabs>
        <w:tab w:val="clear" w:pos="360"/>
      </w:tabs>
    </w:pPr>
  </w:style>
  <w:style w:type="paragraph" w:styleId="aff2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basedOn w:val="aff9"/>
    <w:next w:val="aff9"/>
    <w:link w:val="affc"/>
    <w:uiPriority w:val="99"/>
    <w:rPr>
      <w:b/>
    </w:rPr>
  </w:style>
  <w:style w:type="character" w:customStyle="1" w:styleId="affa">
    <w:name w:val="Текст примечания Знак"/>
    <w:link w:val="aff9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16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link w:val="affb"/>
    <w:uiPriority w:val="99"/>
    <w:semiHidden/>
    <w:locked/>
    <w:rsid w:val="00F713A6"/>
    <w:rPr>
      <w:b/>
      <w:sz w:val="22"/>
    </w:rPr>
  </w:style>
  <w:style w:type="paragraph" w:customStyle="1" w:styleId="16">
    <w:name w:val="Название1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d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e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0">
    <w:name w:val="Body Text Indent"/>
    <w:aliases w:val="текст"/>
    <w:basedOn w:val="a5"/>
    <w:link w:val="afff1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1">
    <w:name w:val="Основной текст с отступом Знак"/>
    <w:aliases w:val="текст Знак"/>
    <w:link w:val="afff0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7">
    <w:name w:val="Обычный1"/>
    <w:link w:val="18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8">
    <w:name w:val="Обычный1 Знак"/>
    <w:link w:val="17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2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3">
    <w:name w:val="Ариал"/>
    <w:basedOn w:val="a5"/>
    <w:link w:val="19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9">
    <w:name w:val="Ариал Знак1"/>
    <w:link w:val="afff3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4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5">
    <w:name w:val="Salutation"/>
    <w:aliases w:val="Знак3"/>
    <w:basedOn w:val="a5"/>
    <w:next w:val="a5"/>
    <w:link w:val="afff6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7">
    <w:name w:val="Plain Text"/>
    <w:aliases w:val="Знак + Times New Roman,14 пт,По ширине,Первая строка:  1 см,Знак Знак,Знак2"/>
    <w:basedOn w:val="a5"/>
    <w:link w:val="afff8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9">
    <w:name w:val="Ариал Таблица"/>
    <w:basedOn w:val="afff3"/>
    <w:link w:val="afffa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b">
    <w:name w:val="АриалТабл"/>
    <w:basedOn w:val="afff3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c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d">
    <w:name w:val="Пункт Знак Знак"/>
    <w:rsid w:val="009641E0"/>
    <w:rPr>
      <w:sz w:val="28"/>
      <w:lang w:val="ru-RU" w:eastAsia="ru-RU"/>
    </w:rPr>
  </w:style>
  <w:style w:type="character" w:customStyle="1" w:styleId="afff8">
    <w:name w:val="Текст Знак"/>
    <w:aliases w:val="Знак + Times New Roman Знак,14 пт Знак,По ширине Знак,Первая строка:  1 см Знак,Знак Знак Знак,Знак2 Знак"/>
    <w:link w:val="afff7"/>
    <w:locked/>
    <w:rsid w:val="0075128D"/>
    <w:rPr>
      <w:rFonts w:ascii="Courier New" w:hAnsi="Courier New"/>
    </w:rPr>
  </w:style>
  <w:style w:type="character" w:customStyle="1" w:styleId="afffa">
    <w:name w:val="Ариал Таблица Знак"/>
    <w:link w:val="afff9"/>
    <w:locked/>
    <w:rsid w:val="00723EC0"/>
    <w:rPr>
      <w:rFonts w:ascii="Arial" w:hAnsi="Arial"/>
      <w:sz w:val="24"/>
      <w:lang w:val="ru-RU" w:eastAsia="ru-RU"/>
    </w:rPr>
  </w:style>
  <w:style w:type="character" w:styleId="afffe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a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b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0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1">
    <w:name w:val="Подзаголовок Знак"/>
    <w:link w:val="affff2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3">
    <w:name w:val="замена"/>
    <w:rsid w:val="00717716"/>
    <w:rPr>
      <w:b/>
      <w:i/>
      <w:shd w:val="clear" w:color="auto" w:fill="FFCC99"/>
    </w:rPr>
  </w:style>
  <w:style w:type="character" w:styleId="affff4">
    <w:name w:val="Emphasis"/>
    <w:qFormat/>
    <w:rsid w:val="00717716"/>
    <w:rPr>
      <w:rFonts w:cs="Times New Roman"/>
      <w:i/>
    </w:rPr>
  </w:style>
  <w:style w:type="paragraph" w:customStyle="1" w:styleId="affff5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3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6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7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c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2">
    <w:name w:val="Subtitle"/>
    <w:basedOn w:val="a5"/>
    <w:link w:val="affff1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8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9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a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b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d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e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d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0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1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2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3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4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5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6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rsid w:val="00030426"/>
    <w:pPr>
      <w:spacing w:line="240" w:lineRule="auto"/>
      <w:ind w:firstLine="0"/>
      <w:jc w:val="left"/>
    </w:pPr>
    <w:rPr>
      <w:b/>
    </w:rPr>
  </w:style>
  <w:style w:type="table" w:styleId="afffff8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9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e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a">
    <w:name w:val="номер страницы"/>
    <w:rsid w:val="00410049"/>
    <w:rPr>
      <w:rFonts w:cs="Times New Roman"/>
    </w:rPr>
  </w:style>
  <w:style w:type="character" w:customStyle="1" w:styleId="afffffb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c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d">
    <w:name w:val="ТекстОбычный"/>
    <w:link w:val="afffffe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0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1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2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3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4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f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5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0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6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7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8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9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a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b">
    <w:name w:val="annotation reference"/>
    <w:uiPriority w:val="99"/>
    <w:rsid w:val="00E635FE"/>
    <w:rPr>
      <w:rFonts w:cs="Times New Roman"/>
      <w:sz w:val="16"/>
    </w:rPr>
  </w:style>
  <w:style w:type="paragraph" w:customStyle="1" w:styleId="1f1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d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uiPriority w:val="99"/>
    <w:rsid w:val="00F713A6"/>
    <w:pPr>
      <w:ind w:firstLine="709"/>
    </w:pPr>
  </w:style>
  <w:style w:type="character" w:customStyle="1" w:styleId="afffffff2">
    <w:name w:val="Т Знак"/>
    <w:link w:val="afffffff1"/>
    <w:uiPriority w:val="99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2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3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4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5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6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7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8">
    <w:name w:val="Гиперссылка1"/>
    <w:rsid w:val="00972B6A"/>
    <w:rPr>
      <w:color w:val="0000FF"/>
      <w:u w:val="single"/>
    </w:rPr>
  </w:style>
  <w:style w:type="character" w:customStyle="1" w:styleId="1f9">
    <w:name w:val="Просмотренная гиперссылка1"/>
    <w:rsid w:val="00972B6A"/>
    <w:rPr>
      <w:color w:val="800080"/>
      <w:u w:val="single"/>
    </w:rPr>
  </w:style>
  <w:style w:type="paragraph" w:customStyle="1" w:styleId="1fa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b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c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a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0">
    <w:name w:val="Текст концевой сноски Знак"/>
    <w:link w:val="affffffff"/>
    <w:uiPriority w:val="99"/>
    <w:rPr>
      <w:sz w:val="20"/>
      <w:szCs w:val="20"/>
    </w:rPr>
  </w:style>
  <w:style w:type="character" w:customStyle="1" w:styleId="afff6">
    <w:name w:val="Приветствие Знак"/>
    <w:aliases w:val="Знак3 Знак"/>
    <w:link w:val="afff5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e">
    <w:name w:val="ТекстОбычный Знак"/>
    <w:link w:val="afffffd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e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5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6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f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0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7">
    <w:name w:val="Символ нумерации"/>
    <w:rsid w:val="00211593"/>
  </w:style>
  <w:style w:type="character" w:customStyle="1" w:styleId="affffffff8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customStyle="1" w:styleId="1ff1">
    <w:name w:val="Заголовок1"/>
    <w:basedOn w:val="a5"/>
    <w:next w:val="aff7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9">
    <w:name w:val="List"/>
    <w:basedOn w:val="aff7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3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4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5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6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7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8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4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7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3"/>
    <w:rsid w:val="00211593"/>
    <w:pPr>
      <w:tabs>
        <w:tab w:val="right" w:leader="dot" w:pos="7091"/>
      </w:tabs>
      <w:ind w:left="2547" w:firstLine="0"/>
    </w:pPr>
  </w:style>
  <w:style w:type="paragraph" w:customStyle="1" w:styleId="affffffffa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b">
    <w:name w:val="Заголовок таблицы"/>
    <w:basedOn w:val="affffffffa"/>
    <w:rsid w:val="00211593"/>
    <w:pPr>
      <w:jc w:val="center"/>
    </w:pPr>
    <w:rPr>
      <w:b/>
    </w:rPr>
  </w:style>
  <w:style w:type="paragraph" w:styleId="affffffffc">
    <w:name w:val="TOC Heading"/>
    <w:basedOn w:val="1ff1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7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5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6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d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9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a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"/>
    <w:rsid w:val="00180F93"/>
    <w:rPr>
      <w:sz w:val="22"/>
      <w:lang w:val="x-none" w:eastAsia="x-none"/>
    </w:rPr>
  </w:style>
  <w:style w:type="character" w:customStyle="1" w:styleId="affffff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c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37"/>
      </w:numPr>
    </w:pPr>
  </w:style>
  <w:style w:type="numbering" w:customStyle="1" w:styleId="7">
    <w:name w:val="Стиль7"/>
    <w:uiPriority w:val="99"/>
    <w:rsid w:val="00811E9F"/>
    <w:pPr>
      <w:numPr>
        <w:numId w:val="38"/>
      </w:numPr>
    </w:pPr>
  </w:style>
  <w:style w:type="numbering" w:customStyle="1" w:styleId="80">
    <w:name w:val="Стиль8"/>
    <w:uiPriority w:val="99"/>
    <w:rsid w:val="00730266"/>
    <w:pPr>
      <w:numPr>
        <w:numId w:val="39"/>
      </w:numPr>
    </w:pPr>
  </w:style>
  <w:style w:type="numbering" w:customStyle="1" w:styleId="9">
    <w:name w:val="Стиль9"/>
    <w:uiPriority w:val="99"/>
    <w:rsid w:val="00730266"/>
    <w:pPr>
      <w:numPr>
        <w:numId w:val="40"/>
      </w:numPr>
    </w:pPr>
  </w:style>
  <w:style w:type="character" w:customStyle="1" w:styleId="affffffffe">
    <w:name w:val="коммент"/>
    <w:uiPriority w:val="99"/>
    <w:rsid w:val="000A6ADD"/>
    <w:rPr>
      <w:i/>
      <w:sz w:val="24"/>
      <w:u w:val="single"/>
      <w:shd w:val="clear" w:color="auto" w:fill="FFFF99"/>
    </w:rPr>
  </w:style>
  <w:style w:type="paragraph" w:customStyle="1" w:styleId="Style5">
    <w:name w:val="Style5"/>
    <w:basedOn w:val="a5"/>
    <w:uiPriority w:val="99"/>
    <w:rsid w:val="00C0152D"/>
    <w:pPr>
      <w:widowControl/>
      <w:autoSpaceDE w:val="0"/>
      <w:autoSpaceDN w:val="0"/>
      <w:spacing w:line="320" w:lineRule="exact"/>
      <w:ind w:firstLine="706"/>
    </w:pPr>
    <w:rPr>
      <w:rFonts w:eastAsia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@mrsk-cp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mrsk-cp.ru/about/anti-corruption_policy/feedback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rsk-1.ru/customers/customer-service/feedback/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83DD1-DB5A-4259-B129-30988264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1577</CharactersWithSpaces>
  <SharedDoc>false</SharedDoc>
  <HLinks>
    <vt:vector size="24" baseType="variant">
      <vt:variant>
        <vt:i4>786554</vt:i4>
      </vt:variant>
      <vt:variant>
        <vt:i4>9</vt:i4>
      </vt:variant>
      <vt:variant>
        <vt:i4>0</vt:i4>
      </vt:variant>
      <vt:variant>
        <vt:i4>5</vt:i4>
      </vt:variant>
      <vt:variant>
        <vt:lpwstr>mailto:info@mrsk-cp.ru</vt:lpwstr>
      </vt:variant>
      <vt:variant>
        <vt:lpwstr/>
      </vt:variant>
      <vt:variant>
        <vt:i4>6815819</vt:i4>
      </vt:variant>
      <vt:variant>
        <vt:i4>6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  <vt:variant>
        <vt:i4>1703996</vt:i4>
      </vt:variant>
      <vt:variant>
        <vt:i4>3</vt:i4>
      </vt:variant>
      <vt:variant>
        <vt:i4>0</vt:i4>
      </vt:variant>
      <vt:variant>
        <vt:i4>5</vt:i4>
      </vt:variant>
      <vt:variant>
        <vt:lpwstr>https://www.mrsk-cp.ru/about/anti-corruption_policy/feedback/</vt:lpwstr>
      </vt:variant>
      <vt:variant>
        <vt:lpwstr/>
      </vt:variant>
      <vt:variant>
        <vt:i4>3276834</vt:i4>
      </vt:variant>
      <vt:variant>
        <vt:i4>0</vt:i4>
      </vt:variant>
      <vt:variant>
        <vt:i4>0</vt:i4>
      </vt:variant>
      <vt:variant>
        <vt:i4>5</vt:i4>
      </vt:variant>
      <vt:variant>
        <vt:lpwstr>https://www.mrsk-1.ru/customers/customer-service/feedback/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Сляднева Инна Андреевна</cp:lastModifiedBy>
  <cp:revision>3</cp:revision>
  <cp:lastPrinted>2019-01-21T14:01:00Z</cp:lastPrinted>
  <dcterms:created xsi:type="dcterms:W3CDTF">2025-08-21T14:19:00Z</dcterms:created>
  <dcterms:modified xsi:type="dcterms:W3CDTF">2025-12-25T11:19:00Z</dcterms:modified>
</cp:coreProperties>
</file>